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winter garden at night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winter garden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stars shine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 glows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luck is this and what a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meteors fly across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snowflakes are crisp and white,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 beauty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ebullient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eyes that awaken my senses,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fill me with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dance like an angel,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amidst the roses,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add fragrance to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elegance,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style is without question,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revel in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company as the music serenades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with rhythm,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move gently through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 balletic in movement, 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practicing to get it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amongst the snowflakes,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winter garden,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lights,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candlelight,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two romantics,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ever intertwined,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each other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bodies and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 romantic,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winter garden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underneath the lights,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kiss and dance,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stars shine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 glows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wonderfully you complete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truly grateful for life.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