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window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window,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see you are sat of pensive mood,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a view of the world to reflect upon,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there is a calm in you.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apropos of nothing, I see your world cave 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your eyelashes flutter,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 tear begins to fall down your cheek,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a suicidal act.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Now, what troubles you I wonder,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your world is not as it should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the world passes by,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your heart, I am sure it pounds in such distress,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it ruminates and it cogitates,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your life, seemingly lays in ruins,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I am a distant observer,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feel for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am caught up in the act,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yes, I see your emotions and the tenderness.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see you laid bare,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see the gentility,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offer you a smile,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 offer one back,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 look at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a look of determination and courage,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there is a light in your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things, things will get better I am sure,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you are a fighter,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by the look in your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by the look in your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know how to bounce back.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