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wind and the shade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the wind and the shade,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light,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the power of the morning,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sunshine upon the glass of the house nearby,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dances a curious beauty,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lofty and flickering and bright,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nature’s plane and sunshine,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streams of colours,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dance in the naked eye alight,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I, a gentle observer, do sit and watch her,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upon her face she beams, and she whirls around in white,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she beams,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whirls around with a million sparkles in her eyes,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wander in her sweet movement,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bathe in her presence,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while away the time so happily,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contentedly as she passes by,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wait for her kisses,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wait to taste the pleasure from her sweet lips,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her kisses,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are the equivalent of a whisper of a thousand poetic lines.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