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wind</w:t>
      </w:r>
    </w:p>
    <w:p/>
    <w:p>
      <w:r>
        <w:rPr>
          <w:rFonts w:ascii="Arial" w:hAnsi="Arial" w:eastAsia="Arial"/>
          <w:b w:val="0"/>
          <w:sz w:val="22"/>
        </w:rPr>
        <w:t>In the wind,</w:t>
      </w:r>
    </w:p>
    <w:p>
      <w:r>
        <w:rPr>
          <w:rFonts w:ascii="Arial" w:hAnsi="Arial" w:eastAsia="Arial"/>
          <w:b w:val="0"/>
          <w:sz w:val="22"/>
        </w:rPr>
        <w:t>I hear a delighted scream,</w:t>
      </w:r>
    </w:p>
    <w:p>
      <w:r>
        <w:rPr>
          <w:rFonts w:ascii="Arial" w:hAnsi="Arial" w:eastAsia="Arial"/>
          <w:b w:val="0"/>
          <w:sz w:val="22"/>
        </w:rPr>
        <w:t>magnificent and loud,</w:t>
      </w:r>
    </w:p>
    <w:p>
      <w:r>
        <w:rPr>
          <w:rFonts w:ascii="Arial" w:hAnsi="Arial" w:eastAsia="Arial"/>
          <w:b w:val="0"/>
          <w:sz w:val="22"/>
        </w:rPr>
        <w:t>and happy,</w:t>
      </w:r>
    </w:p>
    <w:p>
      <w:r>
        <w:rPr>
          <w:rFonts w:ascii="Arial" w:hAnsi="Arial" w:eastAsia="Arial"/>
          <w:b w:val="0"/>
          <w:sz w:val="22"/>
        </w:rPr>
        <w:t>and excited like a little kid,</w:t>
      </w:r>
    </w:p>
    <w:p>
      <w:r>
        <w:rPr>
          <w:rFonts w:ascii="Arial" w:hAnsi="Arial" w:eastAsia="Arial"/>
          <w:b w:val="0"/>
          <w:sz w:val="22"/>
        </w:rPr>
        <w:t>yes, in the wind,</w:t>
      </w:r>
    </w:p>
    <w:p>
      <w:r>
        <w:rPr>
          <w:rFonts w:ascii="Arial" w:hAnsi="Arial" w:eastAsia="Arial"/>
          <w:b w:val="0"/>
          <w:sz w:val="22"/>
        </w:rPr>
        <w:t>a voice carries upon the breeze,</w:t>
      </w:r>
    </w:p>
    <w:p>
      <w:r>
        <w:rPr>
          <w:rFonts w:ascii="Arial" w:hAnsi="Arial" w:eastAsia="Arial"/>
          <w:b w:val="0"/>
          <w:sz w:val="22"/>
        </w:rPr>
        <w:t>and makes me smile,</w:t>
      </w:r>
    </w:p>
    <w:p>
      <w:r>
        <w:rPr>
          <w:rFonts w:ascii="Arial" w:hAnsi="Arial" w:eastAsia="Arial"/>
          <w:b w:val="0"/>
          <w:sz w:val="22"/>
        </w:rPr>
        <w:t>it makes me smile,</w:t>
      </w:r>
    </w:p>
    <w:p>
      <w:r>
        <w:rPr>
          <w:rFonts w:ascii="Arial" w:hAnsi="Arial" w:eastAsia="Arial"/>
          <w:b w:val="0"/>
          <w:sz w:val="22"/>
        </w:rPr>
        <w:t>to know that happiness still exists,</w:t>
      </w:r>
    </w:p>
    <w:p>
      <w:r>
        <w:rPr>
          <w:rFonts w:ascii="Arial" w:hAnsi="Arial" w:eastAsia="Arial"/>
          <w:b w:val="0"/>
          <w:sz w:val="22"/>
        </w:rPr>
        <w:t>and what a wonder it is,</w:t>
      </w:r>
    </w:p>
    <w:p>
      <w:r>
        <w:rPr>
          <w:rFonts w:ascii="Arial" w:hAnsi="Arial" w:eastAsia="Arial"/>
          <w:b w:val="0"/>
          <w:sz w:val="22"/>
        </w:rPr>
        <w:t>in a world so filled with troubles,</w:t>
      </w:r>
    </w:p>
    <w:p>
      <w:r>
        <w:rPr>
          <w:rFonts w:ascii="Arial" w:hAnsi="Arial" w:eastAsia="Arial"/>
          <w:b w:val="0"/>
          <w:sz w:val="22"/>
        </w:rPr>
        <w:t>and what a wonder joy is,</w:t>
      </w:r>
    </w:p>
    <w:p>
      <w:r>
        <w:rPr>
          <w:rFonts w:ascii="Arial" w:hAnsi="Arial" w:eastAsia="Arial"/>
          <w:b w:val="0"/>
          <w:sz w:val="22"/>
        </w:rPr>
        <w:t>joy in the wind,</w:t>
      </w:r>
    </w:p>
    <w:p>
      <w:r>
        <w:rPr>
          <w:rFonts w:ascii="Arial" w:hAnsi="Arial" w:eastAsia="Arial"/>
          <w:b w:val="0"/>
          <w:sz w:val="22"/>
        </w:rPr>
        <w:t>that reaches my ears,</w:t>
      </w:r>
    </w:p>
    <w:p>
      <w:r>
        <w:rPr>
          <w:rFonts w:ascii="Arial" w:hAnsi="Arial" w:eastAsia="Arial"/>
          <w:b w:val="0"/>
          <w:sz w:val="22"/>
        </w:rPr>
        <w:t>and lets me know,</w:t>
      </w:r>
    </w:p>
    <w:p>
      <w:r>
        <w:rPr>
          <w:rFonts w:ascii="Arial" w:hAnsi="Arial" w:eastAsia="Arial"/>
          <w:b w:val="0"/>
          <w:sz w:val="22"/>
        </w:rPr>
        <w:t>that there is happiness in life,</w:t>
      </w:r>
    </w:p>
    <w:p>
      <w:r>
        <w:rPr>
          <w:rFonts w:ascii="Arial" w:hAnsi="Arial" w:eastAsia="Arial"/>
          <w:b w:val="0"/>
          <w:sz w:val="22"/>
        </w:rPr>
        <w:t>and it is not only misery,</w:t>
      </w:r>
    </w:p>
    <w:p>
      <w:r>
        <w:rPr>
          <w:rFonts w:ascii="Arial" w:hAnsi="Arial" w:eastAsia="Arial"/>
          <w:b w:val="0"/>
          <w:sz w:val="22"/>
        </w:rPr>
        <w:t>in this world that exists.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