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In the waters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In the waters,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see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see you swimming,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see you the graceful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see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your arms aloft speeding through the water,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see the intensity in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see the strength in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see you rise out of the water,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water runs off you in slow motion,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beautiful you look,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with your brown hair,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shoulder length,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your brown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laugh and you smile,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come towards me, and I hand you the towel,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the seagulls fly high in the sky,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sun it shines down upon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beautifully lights up your face,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stand there with your hair all wet,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stand there with the smell of the sea upon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look at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slow motion with my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take snapshots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of your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of your smile,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of your face with your wet hair,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of you throwing your head back,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wrapping your hair in a towel,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of you laughing,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replay them in my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over and over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remember you and that day at the beach,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remember you and that day several years ago now,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remember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beautiful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beautiful you sadly gone,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sadly, now gone from this world,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sadly, died far too young,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I remember you, beautiful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sea swimming so happily,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remember you standing beside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looking at me with that beautiful smile,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laughing,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I remember you, beautiful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beautiful you, oh, how I remember you.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