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In the street</w:t>
      </w:r>
    </w:p>
    <w:p/>
    <w:p>
      <w:r>
        <w:rPr>
          <w:rFonts w:ascii="Arial" w:hAnsi="Arial" w:eastAsia="Arial"/>
          <w:b w:val="0"/>
          <w:sz w:val="22"/>
        </w:rPr>
        <w:t>In the street,</w:t>
      </w:r>
    </w:p>
    <w:p>
      <w:r>
        <w:rPr>
          <w:rFonts w:ascii="Arial" w:hAnsi="Arial" w:eastAsia="Arial"/>
          <w:b w:val="0"/>
          <w:sz w:val="22"/>
        </w:rPr>
        <w:t>broken cigarettes and bottles,</w:t>
      </w:r>
    </w:p>
    <w:p>
      <w:r>
        <w:rPr>
          <w:rFonts w:ascii="Arial" w:hAnsi="Arial" w:eastAsia="Arial"/>
          <w:b w:val="0"/>
          <w:sz w:val="22"/>
        </w:rPr>
        <w:t>and ungainly people meet,</w:t>
      </w:r>
    </w:p>
    <w:p>
      <w:r>
        <w:rPr>
          <w:rFonts w:ascii="Arial" w:hAnsi="Arial" w:eastAsia="Arial"/>
          <w:b w:val="0"/>
          <w:sz w:val="22"/>
        </w:rPr>
        <w:t>In the street,</w:t>
      </w:r>
    </w:p>
    <w:p>
      <w:r>
        <w:rPr>
          <w:rFonts w:ascii="Arial" w:hAnsi="Arial" w:eastAsia="Arial"/>
          <w:b w:val="0"/>
          <w:sz w:val="22"/>
        </w:rPr>
        <w:t>where the wind it howls,</w:t>
      </w:r>
    </w:p>
    <w:p>
      <w:r>
        <w:rPr>
          <w:rFonts w:ascii="Arial" w:hAnsi="Arial" w:eastAsia="Arial"/>
          <w:b w:val="0"/>
          <w:sz w:val="22"/>
        </w:rPr>
        <w:t>and it tries to knock people off of their feet,</w:t>
      </w:r>
    </w:p>
    <w:p>
      <w:r>
        <w:rPr>
          <w:rFonts w:ascii="Arial" w:hAnsi="Arial" w:eastAsia="Arial"/>
          <w:b w:val="0"/>
          <w:sz w:val="22"/>
        </w:rPr>
        <w:t>In the street,</w:t>
      </w:r>
    </w:p>
    <w:p>
      <w:r>
        <w:rPr>
          <w:rFonts w:ascii="Arial" w:hAnsi="Arial" w:eastAsia="Arial"/>
          <w:b w:val="0"/>
          <w:sz w:val="22"/>
        </w:rPr>
        <w:t>the rain it falls,</w:t>
      </w:r>
    </w:p>
    <w:p>
      <w:r>
        <w:rPr>
          <w:rFonts w:ascii="Arial" w:hAnsi="Arial" w:eastAsia="Arial"/>
          <w:b w:val="0"/>
          <w:sz w:val="22"/>
        </w:rPr>
        <w:t>as the homeless shelter in doorways,</w:t>
      </w:r>
    </w:p>
    <w:p>
      <w:r>
        <w:rPr>
          <w:rFonts w:ascii="Arial" w:hAnsi="Arial" w:eastAsia="Arial"/>
          <w:b w:val="0"/>
          <w:sz w:val="22"/>
        </w:rPr>
        <w:t>with nowhere to go,</w:t>
      </w:r>
    </w:p>
    <w:p>
      <w:r>
        <w:rPr>
          <w:rFonts w:ascii="Arial" w:hAnsi="Arial" w:eastAsia="Arial"/>
          <w:b w:val="0"/>
          <w:sz w:val="22"/>
        </w:rPr>
        <w:t>and people pass them by without blinking an eye,</w:t>
      </w:r>
    </w:p>
    <w:p>
      <w:r>
        <w:rPr>
          <w:rFonts w:ascii="Arial" w:hAnsi="Arial" w:eastAsia="Arial"/>
          <w:b w:val="0"/>
          <w:sz w:val="22"/>
        </w:rPr>
        <w:t>not ever them wishing to know.</w:t>
      </w:r>
    </w:p>
    <w:p>
      <w:r>
        <w:rPr>
          <w:rFonts w:ascii="Arial" w:hAnsi="Arial" w:eastAsia="Arial"/>
          <w:b w:val="0"/>
          <w:sz w:val="22"/>
        </w:rPr>
        <w:t>In the street,</w:t>
      </w:r>
    </w:p>
    <w:p>
      <w:r>
        <w:rPr>
          <w:rFonts w:ascii="Arial" w:hAnsi="Arial" w:eastAsia="Arial"/>
          <w:b w:val="0"/>
          <w:sz w:val="22"/>
        </w:rPr>
        <w:t>drug deals are completed,</w:t>
      </w:r>
    </w:p>
    <w:p>
      <w:r>
        <w:rPr>
          <w:rFonts w:ascii="Arial" w:hAnsi="Arial" w:eastAsia="Arial"/>
          <w:b w:val="0"/>
          <w:sz w:val="22"/>
        </w:rPr>
        <w:t>and people go shopping,</w:t>
      </w:r>
    </w:p>
    <w:p>
      <w:r>
        <w:rPr>
          <w:rFonts w:ascii="Arial" w:hAnsi="Arial" w:eastAsia="Arial"/>
          <w:b w:val="0"/>
          <w:sz w:val="22"/>
        </w:rPr>
        <w:t>and people are easily lead,</w:t>
      </w:r>
    </w:p>
    <w:p>
      <w:r>
        <w:rPr>
          <w:rFonts w:ascii="Arial" w:hAnsi="Arial" w:eastAsia="Arial"/>
          <w:b w:val="0"/>
          <w:sz w:val="22"/>
        </w:rPr>
        <w:t>by all the advertisements like sheep,</w:t>
      </w:r>
    </w:p>
    <w:p>
      <w:r>
        <w:rPr>
          <w:rFonts w:ascii="Arial" w:hAnsi="Arial" w:eastAsia="Arial"/>
          <w:b w:val="0"/>
          <w:sz w:val="22"/>
        </w:rPr>
        <w:t>and there are so many bargains,</w:t>
      </w:r>
    </w:p>
    <w:p>
      <w:r>
        <w:rPr>
          <w:rFonts w:ascii="Arial" w:hAnsi="Arial" w:eastAsia="Arial"/>
          <w:b w:val="0"/>
          <w:sz w:val="22"/>
        </w:rPr>
        <w:t>and there are many with barely anything to eat,</w:t>
      </w:r>
    </w:p>
    <w:p>
      <w:r>
        <w:rPr>
          <w:rFonts w:ascii="Arial" w:hAnsi="Arial" w:eastAsia="Arial"/>
          <w:b w:val="0"/>
          <w:sz w:val="22"/>
        </w:rPr>
        <w:t>in the homes where they sleep,</w:t>
      </w:r>
    </w:p>
    <w:p>
      <w:r>
        <w:rPr>
          <w:rFonts w:ascii="Arial" w:hAnsi="Arial" w:eastAsia="Arial"/>
          <w:b w:val="0"/>
          <w:sz w:val="22"/>
        </w:rPr>
        <w:t>but yet,</w:t>
      </w:r>
    </w:p>
    <w:p>
      <w:r>
        <w:rPr>
          <w:rFonts w:ascii="Arial" w:hAnsi="Arial" w:eastAsia="Arial"/>
          <w:b w:val="0"/>
          <w:sz w:val="22"/>
        </w:rPr>
        <w:t>they want all the latest technology,</w:t>
      </w:r>
    </w:p>
    <w:p>
      <w:r>
        <w:rPr>
          <w:rFonts w:ascii="Arial" w:hAnsi="Arial" w:eastAsia="Arial"/>
          <w:b w:val="0"/>
          <w:sz w:val="22"/>
        </w:rPr>
        <w:t>all the latest technology,</w:t>
      </w:r>
    </w:p>
    <w:p>
      <w:r>
        <w:rPr>
          <w:rFonts w:ascii="Arial" w:hAnsi="Arial" w:eastAsia="Arial"/>
          <w:b w:val="0"/>
          <w:sz w:val="22"/>
        </w:rPr>
        <w:t>despite all the gadgets breaking their bank accounts,</w:t>
      </w:r>
    </w:p>
    <w:p>
      <w:r>
        <w:rPr>
          <w:rFonts w:ascii="Arial" w:hAnsi="Arial" w:eastAsia="Arial"/>
          <w:b w:val="0"/>
          <w:sz w:val="22"/>
        </w:rPr>
        <w:t>and making their families weep,</w:t>
      </w:r>
    </w:p>
    <w:p>
      <w:r>
        <w:rPr>
          <w:rFonts w:ascii="Arial" w:hAnsi="Arial" w:eastAsia="Arial"/>
          <w:b w:val="0"/>
          <w:sz w:val="22"/>
        </w:rPr>
        <w:t>In the street,</w:t>
      </w:r>
    </w:p>
    <w:p>
      <w:r>
        <w:rPr>
          <w:rFonts w:ascii="Arial" w:hAnsi="Arial" w:eastAsia="Arial"/>
          <w:b w:val="0"/>
          <w:sz w:val="22"/>
        </w:rPr>
        <w:t>the advertisements in the windows,</w:t>
      </w:r>
    </w:p>
    <w:p>
      <w:r>
        <w:rPr>
          <w:rFonts w:ascii="Arial" w:hAnsi="Arial" w:eastAsia="Arial"/>
          <w:b w:val="0"/>
          <w:sz w:val="22"/>
        </w:rPr>
        <w:t>make everything look cheap,</w:t>
      </w:r>
    </w:p>
    <w:p>
      <w:r>
        <w:rPr>
          <w:rFonts w:ascii="Arial" w:hAnsi="Arial" w:eastAsia="Arial"/>
          <w:b w:val="0"/>
          <w:sz w:val="22"/>
        </w:rPr>
        <w:t>but upon the soul,</w:t>
      </w:r>
    </w:p>
    <w:p>
      <w:r>
        <w:rPr>
          <w:rFonts w:ascii="Arial" w:hAnsi="Arial" w:eastAsia="Arial"/>
          <w:b w:val="0"/>
          <w:sz w:val="22"/>
        </w:rPr>
        <w:t>it is as far from cheap as can be,</w:t>
      </w:r>
    </w:p>
    <w:p>
      <w:r>
        <w:rPr>
          <w:rFonts w:ascii="Arial" w:hAnsi="Arial" w:eastAsia="Arial"/>
          <w:b w:val="0"/>
          <w:sz w:val="22"/>
        </w:rPr>
        <w:t>and the slave like mentality,</w:t>
      </w:r>
    </w:p>
    <w:p>
      <w:r>
        <w:rPr>
          <w:rFonts w:ascii="Arial" w:hAnsi="Arial" w:eastAsia="Arial"/>
          <w:b w:val="0"/>
          <w:sz w:val="22"/>
        </w:rPr>
        <w:t>it is no good,</w:t>
      </w:r>
    </w:p>
    <w:p>
      <w:r>
        <w:rPr>
          <w:rFonts w:ascii="Arial" w:hAnsi="Arial" w:eastAsia="Arial"/>
          <w:b w:val="0"/>
          <w:sz w:val="22"/>
        </w:rPr>
        <w:t>but so many people from capitalism are not free,</w:t>
      </w:r>
    </w:p>
    <w:p>
      <w:r>
        <w:rPr>
          <w:rFonts w:ascii="Arial" w:hAnsi="Arial" w:eastAsia="Arial"/>
          <w:b w:val="0"/>
          <w:sz w:val="22"/>
        </w:rPr>
        <w:t>and so many people are always wanting this,</w:t>
      </w:r>
    </w:p>
    <w:p>
      <w:r>
        <w:rPr>
          <w:rFonts w:ascii="Arial" w:hAnsi="Arial" w:eastAsia="Arial"/>
          <w:b w:val="0"/>
          <w:sz w:val="22"/>
        </w:rPr>
        <w:t>and wanting that,</w:t>
      </w:r>
    </w:p>
    <w:p>
      <w:r>
        <w:rPr>
          <w:rFonts w:ascii="Arial" w:hAnsi="Arial" w:eastAsia="Arial"/>
          <w:b w:val="0"/>
          <w:sz w:val="22"/>
        </w:rPr>
        <w:t>and life is mostly a tiresome thing,</w:t>
      </w:r>
    </w:p>
    <w:p>
      <w:r>
        <w:rPr>
          <w:rFonts w:ascii="Arial" w:hAnsi="Arial" w:eastAsia="Arial"/>
          <w:b w:val="0"/>
          <w:sz w:val="22"/>
        </w:rPr>
        <w:t>and the heart it is always suffering,</w:t>
      </w:r>
    </w:p>
    <w:p>
      <w:r>
        <w:rPr>
          <w:rFonts w:ascii="Arial" w:hAnsi="Arial" w:eastAsia="Arial"/>
          <w:b w:val="0"/>
          <w:sz w:val="22"/>
        </w:rPr>
        <w:t>and in the street,</w:t>
      </w:r>
    </w:p>
    <w:p>
      <w:r>
        <w:rPr>
          <w:rFonts w:ascii="Arial" w:hAnsi="Arial" w:eastAsia="Arial"/>
          <w:b w:val="0"/>
          <w:sz w:val="22"/>
        </w:rPr>
        <w:t>many despondent people dream of better places to be,</w:t>
      </w:r>
    </w:p>
    <w:p>
      <w:r>
        <w:rPr>
          <w:rFonts w:ascii="Arial" w:hAnsi="Arial" w:eastAsia="Arial"/>
          <w:b w:val="0"/>
          <w:sz w:val="22"/>
        </w:rPr>
        <w:t>and many head for the bars,</w:t>
      </w:r>
    </w:p>
    <w:p>
      <w:r>
        <w:rPr>
          <w:rFonts w:ascii="Arial" w:hAnsi="Arial" w:eastAsia="Arial"/>
          <w:b w:val="0"/>
          <w:sz w:val="22"/>
        </w:rPr>
        <w:t>to drown their sorrows and their miseries,</w:t>
      </w:r>
    </w:p>
    <w:p>
      <w:r>
        <w:rPr>
          <w:rFonts w:ascii="Arial" w:hAnsi="Arial" w:eastAsia="Arial"/>
          <w:b w:val="0"/>
          <w:sz w:val="22"/>
        </w:rPr>
        <w:t>and in the street,</w:t>
      </w:r>
    </w:p>
    <w:p>
      <w:r>
        <w:rPr>
          <w:rFonts w:ascii="Arial" w:hAnsi="Arial" w:eastAsia="Arial"/>
          <w:b w:val="0"/>
          <w:sz w:val="22"/>
        </w:rPr>
        <w:t>many rush to and fro,</w:t>
      </w:r>
    </w:p>
    <w:p>
      <w:r>
        <w:rPr>
          <w:rFonts w:ascii="Arial" w:hAnsi="Arial" w:eastAsia="Arial"/>
          <w:b w:val="0"/>
          <w:sz w:val="22"/>
        </w:rPr>
        <w:t>never happy,</w:t>
      </w:r>
    </w:p>
    <w:p>
      <w:r>
        <w:rPr>
          <w:rFonts w:ascii="Arial" w:hAnsi="Arial" w:eastAsia="Arial"/>
          <w:b w:val="0"/>
          <w:sz w:val="22"/>
        </w:rPr>
        <w:t>never feeling complete,</w:t>
      </w:r>
    </w:p>
    <w:p>
      <w:r>
        <w:rPr>
          <w:rFonts w:ascii="Arial" w:hAnsi="Arial" w:eastAsia="Arial"/>
          <w:b w:val="0"/>
          <w:sz w:val="22"/>
        </w:rPr>
        <w:t>despite their families and their partners,</w:t>
      </w:r>
    </w:p>
    <w:p>
      <w:r>
        <w:rPr>
          <w:rFonts w:ascii="Arial" w:hAnsi="Arial" w:eastAsia="Arial"/>
          <w:b w:val="0"/>
          <w:sz w:val="22"/>
        </w:rPr>
        <w:t>life is soulless and empty,</w:t>
      </w:r>
    </w:p>
    <w:p>
      <w:r>
        <w:rPr>
          <w:rFonts w:ascii="Arial" w:hAnsi="Arial" w:eastAsia="Arial"/>
          <w:b w:val="0"/>
          <w:sz w:val="22"/>
        </w:rPr>
        <w:t>and capitalism it destroys the minds of so many,</w:t>
      </w:r>
    </w:p>
    <w:p>
      <w:r>
        <w:rPr>
          <w:rFonts w:ascii="Arial" w:hAnsi="Arial" w:eastAsia="Arial"/>
          <w:b w:val="0"/>
          <w:sz w:val="22"/>
        </w:rPr>
        <w:t>and the human race,</w:t>
      </w:r>
    </w:p>
    <w:p>
      <w:r>
        <w:rPr>
          <w:rFonts w:ascii="Arial" w:hAnsi="Arial" w:eastAsia="Arial"/>
          <w:b w:val="0"/>
          <w:sz w:val="22"/>
        </w:rPr>
        <w:t>it goes nowhere fast,</w:t>
      </w:r>
    </w:p>
    <w:p>
      <w:r>
        <w:rPr>
          <w:rFonts w:ascii="Arial" w:hAnsi="Arial" w:eastAsia="Arial"/>
          <w:b w:val="0"/>
          <w:sz w:val="22"/>
        </w:rPr>
        <w:t>and lives are lost so easily,</w:t>
      </w:r>
    </w:p>
    <w:p>
      <w:r>
        <w:rPr>
          <w:rFonts w:ascii="Arial" w:hAnsi="Arial" w:eastAsia="Arial"/>
          <w:b w:val="0"/>
          <w:sz w:val="22"/>
        </w:rPr>
        <w:t>because of depression,</w:t>
      </w:r>
    </w:p>
    <w:p>
      <w:r>
        <w:rPr>
          <w:rFonts w:ascii="Arial" w:hAnsi="Arial" w:eastAsia="Arial"/>
          <w:b w:val="0"/>
          <w:sz w:val="22"/>
        </w:rPr>
        <w:t>ending suicide,</w:t>
      </w:r>
    </w:p>
    <w:p>
      <w:r>
        <w:rPr>
          <w:rFonts w:ascii="Arial" w:hAnsi="Arial" w:eastAsia="Arial"/>
          <w:b w:val="0"/>
          <w:sz w:val="22"/>
        </w:rPr>
        <w:t>a sad state of affairs,</w:t>
      </w:r>
    </w:p>
    <w:p>
      <w:r>
        <w:rPr>
          <w:rFonts w:ascii="Arial" w:hAnsi="Arial" w:eastAsia="Arial"/>
          <w:b w:val="0"/>
          <w:sz w:val="22"/>
        </w:rPr>
        <w:t>it truly is,</w:t>
      </w:r>
    </w:p>
    <w:p>
      <w:r>
        <w:rPr>
          <w:rFonts w:ascii="Arial" w:hAnsi="Arial" w:eastAsia="Arial"/>
          <w:b w:val="0"/>
          <w:sz w:val="22"/>
        </w:rPr>
        <w:t>when so many people are pressured by capitalism,</w:t>
      </w:r>
    </w:p>
    <w:p>
      <w:r>
        <w:rPr>
          <w:rFonts w:ascii="Arial" w:hAnsi="Arial" w:eastAsia="Arial"/>
          <w:b w:val="0"/>
          <w:sz w:val="22"/>
        </w:rPr>
        <w:t>and many barely and rarely have the time of their lives.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