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solemnity of our times</w:t>
      </w:r>
    </w:p>
    <w:p/>
    <w:p>
      <w:r>
        <w:rPr>
          <w:rFonts w:ascii="Arial" w:hAnsi="Arial" w:eastAsia="Arial"/>
          <w:b w:val="0"/>
          <w:sz w:val="22"/>
        </w:rPr>
        <w:t>In the solemnity of the times,</w:t>
      </w:r>
    </w:p>
    <w:p>
      <w:r>
        <w:rPr>
          <w:rFonts w:ascii="Arial" w:hAnsi="Arial" w:eastAsia="Arial"/>
          <w:b w:val="0"/>
          <w:sz w:val="22"/>
        </w:rPr>
        <w:t>and with death all around us,</w:t>
      </w:r>
    </w:p>
    <w:p>
      <w:r>
        <w:rPr>
          <w:rFonts w:ascii="Arial" w:hAnsi="Arial" w:eastAsia="Arial"/>
          <w:b w:val="0"/>
          <w:sz w:val="22"/>
        </w:rPr>
        <w:t>what strength it takes not to break,</w:t>
      </w:r>
    </w:p>
    <w:p>
      <w:r>
        <w:rPr>
          <w:rFonts w:ascii="Arial" w:hAnsi="Arial" w:eastAsia="Arial"/>
          <w:b w:val="0"/>
          <w:sz w:val="22"/>
        </w:rPr>
        <w:t>and shatter in the wake of the moments,</w:t>
      </w:r>
    </w:p>
    <w:p>
      <w:r>
        <w:rPr>
          <w:rFonts w:ascii="Arial" w:hAnsi="Arial" w:eastAsia="Arial"/>
          <w:b w:val="0"/>
          <w:sz w:val="22"/>
        </w:rPr>
        <w:t>where dark shadows are cast over humankind,</w:t>
      </w:r>
    </w:p>
    <w:p>
      <w:r>
        <w:rPr>
          <w:rFonts w:ascii="Arial" w:hAnsi="Arial" w:eastAsia="Arial"/>
          <w:b w:val="0"/>
          <w:sz w:val="22"/>
        </w:rPr>
        <w:t>and in the solemnity of the times what tears are cried,</w:t>
      </w:r>
    </w:p>
    <w:p>
      <w:r>
        <w:rPr>
          <w:rFonts w:ascii="Arial" w:hAnsi="Arial" w:eastAsia="Arial"/>
          <w:b w:val="0"/>
          <w:sz w:val="22"/>
        </w:rPr>
        <w:t>oh, what tears are cried in the solemnity of the times,</w:t>
      </w:r>
    </w:p>
    <w:p>
      <w:r>
        <w:rPr>
          <w:rFonts w:ascii="Arial" w:hAnsi="Arial" w:eastAsia="Arial"/>
          <w:b w:val="0"/>
          <w:sz w:val="22"/>
        </w:rPr>
        <w:t>and what great hardships are faced,</w:t>
      </w:r>
    </w:p>
    <w:p>
      <w:r>
        <w:rPr>
          <w:rFonts w:ascii="Arial" w:hAnsi="Arial" w:eastAsia="Arial"/>
          <w:b w:val="0"/>
          <w:sz w:val="22"/>
        </w:rPr>
        <w:t>and what emotional states do shake us,</w:t>
      </w:r>
    </w:p>
    <w:p>
      <w:r>
        <w:rPr>
          <w:rFonts w:ascii="Arial" w:hAnsi="Arial" w:eastAsia="Arial"/>
          <w:b w:val="0"/>
          <w:sz w:val="22"/>
        </w:rPr>
        <w:t>and break us in the lives that we live,</w:t>
      </w:r>
    </w:p>
    <w:p>
      <w:r>
        <w:rPr>
          <w:rFonts w:ascii="Arial" w:hAnsi="Arial" w:eastAsia="Arial"/>
          <w:b w:val="0"/>
          <w:sz w:val="22"/>
        </w:rPr>
        <w:t>where death has redefined our lives,</w:t>
      </w:r>
    </w:p>
    <w:p>
      <w:r>
        <w:rPr>
          <w:rFonts w:ascii="Arial" w:hAnsi="Arial" w:eastAsia="Arial"/>
          <w:b w:val="0"/>
          <w:sz w:val="22"/>
        </w:rPr>
        <w:t>in the solemnity of the times, how fiercely we battle,</w:t>
      </w:r>
    </w:p>
    <w:p>
      <w:r>
        <w:rPr>
          <w:rFonts w:ascii="Arial" w:hAnsi="Arial" w:eastAsia="Arial"/>
          <w:b w:val="0"/>
          <w:sz w:val="22"/>
        </w:rPr>
        <w:t>battle with our emotions,</w:t>
      </w:r>
    </w:p>
    <w:p>
      <w:r>
        <w:rPr>
          <w:rFonts w:ascii="Arial" w:hAnsi="Arial" w:eastAsia="Arial"/>
          <w:b w:val="0"/>
          <w:sz w:val="22"/>
        </w:rPr>
        <w:t>memories and loss of loved ones,</w:t>
      </w:r>
    </w:p>
    <w:p>
      <w:r>
        <w:rPr>
          <w:rFonts w:ascii="Arial" w:hAnsi="Arial" w:eastAsia="Arial"/>
          <w:b w:val="0"/>
          <w:sz w:val="22"/>
        </w:rPr>
        <w:t>for death it cuts at us, and it belittles us,</w:t>
      </w:r>
    </w:p>
    <w:p>
      <w:r>
        <w:rPr>
          <w:rFonts w:ascii="Arial" w:hAnsi="Arial" w:eastAsia="Arial"/>
          <w:b w:val="0"/>
          <w:sz w:val="22"/>
        </w:rPr>
        <w:t>as we try to repair shattered,</w:t>
      </w:r>
    </w:p>
    <w:p>
      <w:r>
        <w:rPr>
          <w:rFonts w:ascii="Arial" w:hAnsi="Arial" w:eastAsia="Arial"/>
          <w:b w:val="0"/>
          <w:sz w:val="22"/>
        </w:rPr>
        <w:t>and fragmented hearts and minds.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