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soil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soil,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soil where we bury the dead,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much is laying there of human history,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could turn human history on its head,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human history lies under the oceans,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history and advancement has been lost,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we believe may not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may be less advanced than the civilisations,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are now dead,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incredible it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shock to most of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we did not all evolve out of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instead came from another planet,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another galaxy, far away across the universe.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