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silhouette</w:t>
      </w:r>
    </w:p>
    <w:p/>
    <w:p>
      <w:r>
        <w:rPr>
          <w:rFonts w:ascii="Arial" w:hAnsi="Arial" w:eastAsia="Arial"/>
          <w:b w:val="0"/>
          <w:sz w:val="22"/>
        </w:rPr>
        <w:t>In the silhouette that you see,</w:t>
      </w:r>
    </w:p>
    <w:p>
      <w:r>
        <w:rPr>
          <w:rFonts w:ascii="Arial" w:hAnsi="Arial" w:eastAsia="Arial"/>
          <w:b w:val="0"/>
          <w:sz w:val="22"/>
        </w:rPr>
        <w:t>you know not who they are, but they await,</w:t>
      </w:r>
    </w:p>
    <w:p>
      <w:r>
        <w:rPr>
          <w:rFonts w:ascii="Arial" w:hAnsi="Arial" w:eastAsia="Arial"/>
          <w:b w:val="0"/>
          <w:sz w:val="22"/>
        </w:rPr>
        <w:t>and in the black shape,</w:t>
      </w:r>
    </w:p>
    <w:p>
      <w:r>
        <w:rPr>
          <w:rFonts w:ascii="Arial" w:hAnsi="Arial" w:eastAsia="Arial"/>
          <w:b w:val="0"/>
          <w:sz w:val="22"/>
        </w:rPr>
        <w:t>how do you define a person,</w:t>
      </w:r>
    </w:p>
    <w:p>
      <w:r>
        <w:rPr>
          <w:rFonts w:ascii="Arial" w:hAnsi="Arial" w:eastAsia="Arial"/>
          <w:b w:val="0"/>
          <w:sz w:val="22"/>
        </w:rPr>
        <w:t>that is empty of humanity,</w:t>
      </w:r>
    </w:p>
    <w:p>
      <w:r>
        <w:rPr>
          <w:rFonts w:ascii="Arial" w:hAnsi="Arial" w:eastAsia="Arial"/>
          <w:b w:val="0"/>
          <w:sz w:val="22"/>
        </w:rPr>
        <w:t>a simple thing that in its blackness brings a purity,</w:t>
      </w:r>
    </w:p>
    <w:p>
      <w:r>
        <w:rPr>
          <w:rFonts w:ascii="Arial" w:hAnsi="Arial" w:eastAsia="Arial"/>
          <w:b w:val="0"/>
          <w:sz w:val="22"/>
        </w:rPr>
        <w:t>for they are unknown to you,</w:t>
      </w:r>
    </w:p>
    <w:p>
      <w:r>
        <w:rPr>
          <w:rFonts w:ascii="Arial" w:hAnsi="Arial" w:eastAsia="Arial"/>
          <w:b w:val="0"/>
          <w:sz w:val="22"/>
        </w:rPr>
        <w:t>but humanity in its complexity brings misery,</w:t>
      </w:r>
    </w:p>
    <w:p>
      <w:r>
        <w:rPr>
          <w:rFonts w:ascii="Arial" w:hAnsi="Arial" w:eastAsia="Arial"/>
          <w:b w:val="0"/>
          <w:sz w:val="22"/>
        </w:rPr>
        <w:t>unlike shadows and silhouettes,</w:t>
      </w:r>
    </w:p>
    <w:p>
      <w:r>
        <w:rPr>
          <w:rFonts w:ascii="Arial" w:hAnsi="Arial" w:eastAsia="Arial"/>
          <w:b w:val="0"/>
          <w:sz w:val="22"/>
        </w:rPr>
        <w:t>for humanity it haunts,</w:t>
      </w:r>
    </w:p>
    <w:p>
      <w:r>
        <w:rPr>
          <w:rFonts w:ascii="Arial" w:hAnsi="Arial" w:eastAsia="Arial"/>
          <w:b w:val="0"/>
          <w:sz w:val="22"/>
        </w:rPr>
        <w:t>and it taunts and disturbs your vision with its brutality,</w:t>
      </w:r>
    </w:p>
    <w:p>
      <w:r>
        <w:rPr>
          <w:rFonts w:ascii="Arial" w:hAnsi="Arial" w:eastAsia="Arial"/>
          <w:b w:val="0"/>
          <w:sz w:val="22"/>
        </w:rPr>
        <w:t>and its mentality and its savagery,</w:t>
      </w:r>
    </w:p>
    <w:p>
      <w:r>
        <w:rPr>
          <w:rFonts w:ascii="Arial" w:hAnsi="Arial" w:eastAsia="Arial"/>
          <w:b w:val="0"/>
          <w:sz w:val="22"/>
        </w:rPr>
        <w:t>but silhouettes and shadows,</w:t>
      </w:r>
    </w:p>
    <w:p>
      <w:r>
        <w:rPr>
          <w:rFonts w:ascii="Arial" w:hAnsi="Arial" w:eastAsia="Arial"/>
          <w:b w:val="0"/>
          <w:sz w:val="22"/>
        </w:rPr>
        <w:t>they inspire me more,</w:t>
      </w:r>
    </w:p>
    <w:p>
      <w:r>
        <w:rPr>
          <w:rFonts w:ascii="Arial" w:hAnsi="Arial" w:eastAsia="Arial"/>
          <w:b w:val="0"/>
          <w:sz w:val="22"/>
        </w:rPr>
        <w:t>more than the depressives that humanity brings to me</w:t>
      </w:r>
    </w:p>
    <w:p>
      <w:r>
        <w:rPr>
          <w:rFonts w:ascii="Arial" w:hAnsi="Arial" w:eastAsia="Arial"/>
          <w:b w:val="0"/>
          <w:sz w:val="22"/>
        </w:rPr>
        <w:t>far too regularly,</w:t>
      </w:r>
    </w:p>
    <w:p>
      <w:r>
        <w:rPr>
          <w:rFonts w:ascii="Arial" w:hAnsi="Arial" w:eastAsia="Arial"/>
          <w:b w:val="0"/>
          <w:sz w:val="22"/>
        </w:rPr>
        <w:t>and I regularly despair for humanity,</w:t>
      </w:r>
    </w:p>
    <w:p>
      <w:r>
        <w:rPr>
          <w:rFonts w:ascii="Arial" w:hAnsi="Arial" w:eastAsia="Arial"/>
          <w:b w:val="0"/>
          <w:sz w:val="22"/>
        </w:rPr>
        <w:t>because humanity is not as intelligent,</w:t>
      </w:r>
    </w:p>
    <w:p>
      <w:r>
        <w:rPr>
          <w:rFonts w:ascii="Arial" w:hAnsi="Arial" w:eastAsia="Arial"/>
          <w:b w:val="0"/>
          <w:sz w:val="22"/>
        </w:rPr>
        <w:t>and as educated as they would have you believe,</w:t>
      </w:r>
    </w:p>
    <w:p>
      <w:r>
        <w:rPr>
          <w:rFonts w:ascii="Arial" w:hAnsi="Arial" w:eastAsia="Arial"/>
          <w:b w:val="0"/>
          <w:sz w:val="22"/>
        </w:rPr>
        <w:t>but shadows and silhouettes,</w:t>
      </w:r>
    </w:p>
    <w:p>
      <w:r>
        <w:rPr>
          <w:rFonts w:ascii="Arial" w:hAnsi="Arial" w:eastAsia="Arial"/>
          <w:b w:val="0"/>
          <w:sz w:val="22"/>
        </w:rPr>
        <w:t>they inspire and please me more in nature's revelry,</w:t>
      </w:r>
    </w:p>
    <w:p>
      <w:r>
        <w:rPr>
          <w:rFonts w:ascii="Arial" w:hAnsi="Arial" w:eastAsia="Arial"/>
          <w:b w:val="0"/>
          <w:sz w:val="22"/>
        </w:rPr>
        <w:t>and I would rather have shadows and silhouettes,</w:t>
      </w:r>
    </w:p>
    <w:p>
      <w:r>
        <w:rPr>
          <w:rFonts w:ascii="Arial" w:hAnsi="Arial" w:eastAsia="Arial"/>
          <w:b w:val="0"/>
          <w:sz w:val="22"/>
        </w:rPr>
        <w:t>for in them,</w:t>
      </w:r>
    </w:p>
    <w:p>
      <w:r>
        <w:rPr>
          <w:rFonts w:ascii="Arial" w:hAnsi="Arial" w:eastAsia="Arial"/>
          <w:b w:val="0"/>
          <w:sz w:val="22"/>
        </w:rPr>
        <w:t>their happiness is in the imaginings of what they may be,</w:t>
      </w:r>
    </w:p>
    <w:p>
      <w:r>
        <w:rPr>
          <w:rFonts w:ascii="Arial" w:hAnsi="Arial" w:eastAsia="Arial"/>
          <w:b w:val="0"/>
          <w:sz w:val="22"/>
        </w:rPr>
        <w:t>and in the fantasy of the imaginings,</w:t>
      </w:r>
    </w:p>
    <w:p>
      <w:r>
        <w:rPr>
          <w:rFonts w:ascii="Arial" w:hAnsi="Arial" w:eastAsia="Arial"/>
          <w:b w:val="0"/>
          <w:sz w:val="22"/>
        </w:rPr>
        <w:t>comes inspiration from out of the darkness,</w:t>
      </w:r>
    </w:p>
    <w:p>
      <w:r>
        <w:rPr>
          <w:rFonts w:ascii="Arial" w:hAnsi="Arial" w:eastAsia="Arial"/>
          <w:b w:val="0"/>
          <w:sz w:val="22"/>
        </w:rPr>
        <w:t>but humans with their wars,</w:t>
      </w:r>
    </w:p>
    <w:p>
      <w:r>
        <w:rPr>
          <w:rFonts w:ascii="Arial" w:hAnsi="Arial" w:eastAsia="Arial"/>
          <w:b w:val="0"/>
          <w:sz w:val="22"/>
        </w:rPr>
        <w:t>and their torturing,</w:t>
      </w:r>
    </w:p>
    <w:p>
      <w:r>
        <w:rPr>
          <w:rFonts w:ascii="Arial" w:hAnsi="Arial" w:eastAsia="Arial"/>
          <w:b w:val="0"/>
          <w:sz w:val="22"/>
        </w:rPr>
        <w:t>their rapes and their murders,</w:t>
      </w:r>
    </w:p>
    <w:p>
      <w:r>
        <w:rPr>
          <w:rFonts w:ascii="Arial" w:hAnsi="Arial" w:eastAsia="Arial"/>
          <w:b w:val="0"/>
          <w:sz w:val="22"/>
        </w:rPr>
        <w:t>and their greed,</w:t>
      </w:r>
    </w:p>
    <w:p>
      <w:r>
        <w:rPr>
          <w:rFonts w:ascii="Arial" w:hAnsi="Arial" w:eastAsia="Arial"/>
          <w:b w:val="0"/>
          <w:sz w:val="22"/>
        </w:rPr>
        <w:t>their drugs and guns,</w:t>
      </w:r>
    </w:p>
    <w:p>
      <w:r>
        <w:rPr>
          <w:rFonts w:ascii="Arial" w:hAnsi="Arial" w:eastAsia="Arial"/>
          <w:b w:val="0"/>
          <w:sz w:val="22"/>
        </w:rPr>
        <w:t>and their shootings on the streets,</w:t>
      </w:r>
    </w:p>
    <w:p>
      <w:r>
        <w:rPr>
          <w:rFonts w:ascii="Arial" w:hAnsi="Arial" w:eastAsia="Arial"/>
          <w:b w:val="0"/>
          <w:sz w:val="22"/>
        </w:rPr>
        <w:t>their social disorders and their racism,</w:t>
      </w:r>
    </w:p>
    <w:p>
      <w:r>
        <w:rPr>
          <w:rFonts w:ascii="Arial" w:hAnsi="Arial" w:eastAsia="Arial"/>
          <w:b w:val="0"/>
          <w:sz w:val="22"/>
        </w:rPr>
        <w:t>their intolerance,</w:t>
      </w:r>
    </w:p>
    <w:p>
      <w:r>
        <w:rPr>
          <w:rFonts w:ascii="Arial" w:hAnsi="Arial" w:eastAsia="Arial"/>
          <w:b w:val="0"/>
          <w:sz w:val="22"/>
        </w:rPr>
        <w:t>and their inability to listen and understand,</w:t>
      </w:r>
    </w:p>
    <w:p>
      <w:r>
        <w:rPr>
          <w:rFonts w:ascii="Arial" w:hAnsi="Arial" w:eastAsia="Arial"/>
          <w:b w:val="0"/>
          <w:sz w:val="22"/>
        </w:rPr>
        <w:t>and their sexual diseases,</w:t>
      </w:r>
    </w:p>
    <w:p>
      <w:r>
        <w:rPr>
          <w:rFonts w:ascii="Arial" w:hAnsi="Arial" w:eastAsia="Arial"/>
          <w:b w:val="0"/>
          <w:sz w:val="22"/>
        </w:rPr>
        <w:t>and their failure to solve homelessness,</w:t>
      </w:r>
    </w:p>
    <w:p>
      <w:r>
        <w:rPr>
          <w:rFonts w:ascii="Arial" w:hAnsi="Arial" w:eastAsia="Arial"/>
          <w:b w:val="0"/>
          <w:sz w:val="22"/>
        </w:rPr>
        <w:t>famine, drought, and poverty,</w:t>
      </w:r>
    </w:p>
    <w:p>
      <w:r>
        <w:rPr>
          <w:rFonts w:ascii="Arial" w:hAnsi="Arial" w:eastAsia="Arial"/>
          <w:b w:val="0"/>
          <w:sz w:val="22"/>
        </w:rPr>
        <w:t>they live repeatedly in the mind,</w:t>
      </w:r>
    </w:p>
    <w:p>
      <w:r>
        <w:rPr>
          <w:rFonts w:ascii="Arial" w:hAnsi="Arial" w:eastAsia="Arial"/>
          <w:b w:val="0"/>
          <w:sz w:val="22"/>
        </w:rPr>
        <w:t>and in the newspapers and in the magazines,</w:t>
      </w:r>
    </w:p>
    <w:p>
      <w:r>
        <w:rPr>
          <w:rFonts w:ascii="Arial" w:hAnsi="Arial" w:eastAsia="Arial"/>
          <w:b w:val="0"/>
          <w:sz w:val="22"/>
        </w:rPr>
        <w:t>and on the radio and online,</w:t>
      </w:r>
    </w:p>
    <w:p>
      <w:r>
        <w:rPr>
          <w:rFonts w:ascii="Arial" w:hAnsi="Arial" w:eastAsia="Arial"/>
          <w:b w:val="0"/>
          <w:sz w:val="22"/>
        </w:rPr>
        <w:t>and repetition after repetition,</w:t>
      </w:r>
    </w:p>
    <w:p>
      <w:r>
        <w:rPr>
          <w:rFonts w:ascii="Arial" w:hAnsi="Arial" w:eastAsia="Arial"/>
          <w:b w:val="0"/>
          <w:sz w:val="22"/>
        </w:rPr>
        <w:t>they make the same mistakes again and again,</w:t>
      </w:r>
    </w:p>
    <w:p>
      <w:r>
        <w:rPr>
          <w:rFonts w:ascii="Arial" w:hAnsi="Arial" w:eastAsia="Arial"/>
          <w:b w:val="0"/>
          <w:sz w:val="22"/>
        </w:rPr>
        <w:t>but shadows and silhouettes they are what they should be,</w:t>
      </w:r>
    </w:p>
    <w:p>
      <w:r>
        <w:rPr>
          <w:rFonts w:ascii="Arial" w:hAnsi="Arial" w:eastAsia="Arial"/>
          <w:b w:val="0"/>
          <w:sz w:val="22"/>
        </w:rPr>
        <w:t>pleasing on the eye,</w:t>
      </w:r>
    </w:p>
    <w:p>
      <w:r>
        <w:rPr>
          <w:rFonts w:ascii="Arial" w:hAnsi="Arial" w:eastAsia="Arial"/>
          <w:b w:val="0"/>
          <w:sz w:val="22"/>
        </w:rPr>
        <w:t>but gone in a moment,</w:t>
      </w:r>
    </w:p>
    <w:p>
      <w:r>
        <w:rPr>
          <w:rFonts w:ascii="Arial" w:hAnsi="Arial" w:eastAsia="Arial"/>
          <w:b w:val="0"/>
          <w:sz w:val="22"/>
        </w:rPr>
        <w:t>and unlike humans,</w:t>
      </w:r>
    </w:p>
    <w:p>
      <w:r>
        <w:rPr>
          <w:rFonts w:ascii="Arial" w:hAnsi="Arial" w:eastAsia="Arial"/>
          <w:b w:val="0"/>
          <w:sz w:val="22"/>
        </w:rPr>
        <w:t>they bring me happiness and are not a misery to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