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silence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horror,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no violence in the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just calm and balance,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it is that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space empty of all sounds,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empty as you sit on your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away from the human race not looking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beautiful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beautiful place with nothing to alarm,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and how great its charm,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rare it is that tranquillity and that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sit lost in your own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drifting upon a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sit drifting as peacefully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sit drifting far away from the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anxiety.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Drifting, drifting, and returning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drifting and relaxed,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relaxed and with a smile on your face 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