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silence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silence there is no horror and there is no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 violence in the silence,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is just calm and balance far away from harm,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far away from harm,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beautiful it is that tranquillity,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space, empty of all sounds,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empty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sit on your own,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away from the human race,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not looking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what a beautiful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what a beautiful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nothing to alarm,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wonderful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its charm,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rare it is that tranquillity,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soliloquy,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sit lost in your own thoughts,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if drifting upon a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sit drifting as peacefully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sit drifting far away from the stress,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anxiety.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Drifting, drifting, and returning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drifting and relaxed,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relaxed and with a smile on your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