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sanctity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sanctity,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sanctity of your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close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do you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have an image that makes you feel calm,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picture a roaring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you, do you see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hear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hear anything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quiet and in the solitude,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makes you feel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in the hard-fought silence,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in the blank space of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blank space of the mind conjured up in times of stress,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conjured up as if by magic,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magic in time not so noisy and bombastic as the world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world with its chaos and disorder,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leaves you in such anxiety and in such delicate states,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sanctity,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sanctity of your sanity, when you close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is the frequency of the calm,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need to clear your mind, what is the frequency,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how beautiful it is to have that emptiness,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soothing sounds that you drift away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another realm and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magical is the sound of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sound of nothing that so greatly calms the mind.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