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past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past I see the future,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future,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will see the past,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lightness is 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can outlast the dark,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open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question marks,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open hearts,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the world’s problems can be resolved,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reconciled,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humanity improved,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listening,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caring and understanding,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selfishness and greed can be surpassed.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