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park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park I fell for you under the dying sun,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woke from our slumber awakened with hunger,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rapidly ate the night and the delights at the restaurant where our romance had begun,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stars were shining bright on the moonlit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remembered how we met over a glass of wine,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were enraptured in our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our time together,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fate awaited us that first day that we met,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there in your eyes I saw the light that shone upon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beautiful light that sparkled so bright,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yes, with your wit, intellect, and humour,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heart we are happy as 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love conquers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am glad it won.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am glad it won,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 fell for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glad am I that we are happy as 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love conquers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love conquers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glad that love won.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