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ocean</w:t>
      </w:r>
    </w:p>
    <w:p/>
    <w:p>
      <w:r>
        <w:rPr>
          <w:rFonts w:ascii="Arial" w:hAnsi="Arial" w:eastAsia="Arial"/>
          <w:b w:val="0"/>
          <w:sz w:val="22"/>
        </w:rPr>
        <w:t>In the ocean I float upon my back,</w:t>
      </w:r>
    </w:p>
    <w:p>
      <w:r>
        <w:rPr>
          <w:rFonts w:ascii="Arial" w:hAnsi="Arial" w:eastAsia="Arial"/>
          <w:b w:val="0"/>
          <w:sz w:val="22"/>
        </w:rPr>
        <w:t>looking at the sky with wonderment in my eyes,</w:t>
      </w:r>
    </w:p>
    <w:p>
      <w:r>
        <w:rPr>
          <w:rFonts w:ascii="Arial" w:hAnsi="Arial" w:eastAsia="Arial"/>
          <w:b w:val="0"/>
          <w:sz w:val="22"/>
        </w:rPr>
        <w:t>as the sun it warms me,</w:t>
      </w:r>
    </w:p>
    <w:p>
      <w:r>
        <w:rPr>
          <w:rFonts w:ascii="Arial" w:hAnsi="Arial" w:eastAsia="Arial"/>
          <w:b w:val="0"/>
          <w:sz w:val="22"/>
        </w:rPr>
        <w:t>and the clouds above they float on by,</w:t>
      </w:r>
    </w:p>
    <w:p>
      <w:r>
        <w:rPr>
          <w:rFonts w:ascii="Arial" w:hAnsi="Arial" w:eastAsia="Arial"/>
          <w:b w:val="0"/>
          <w:sz w:val="22"/>
        </w:rPr>
        <w:t>and I, relax, relax, relax,</w:t>
      </w:r>
    </w:p>
    <w:p>
      <w:r>
        <w:rPr>
          <w:rFonts w:ascii="Arial" w:hAnsi="Arial" w:eastAsia="Arial"/>
          <w:b w:val="0"/>
          <w:sz w:val="22"/>
        </w:rPr>
        <w:t>with no stresses and strains,</w:t>
      </w:r>
    </w:p>
    <w:p>
      <w:r>
        <w:rPr>
          <w:rFonts w:ascii="Arial" w:hAnsi="Arial" w:eastAsia="Arial"/>
          <w:b w:val="0"/>
          <w:sz w:val="22"/>
        </w:rPr>
        <w:t>and no worries of the brain,</w:t>
      </w:r>
    </w:p>
    <w:p>
      <w:r>
        <w:rPr>
          <w:rFonts w:ascii="Arial" w:hAnsi="Arial" w:eastAsia="Arial"/>
          <w:b w:val="0"/>
          <w:sz w:val="22"/>
        </w:rPr>
        <w:t>in the gentle ocean,</w:t>
      </w:r>
    </w:p>
    <w:p>
      <w:r>
        <w:rPr>
          <w:rFonts w:ascii="Arial" w:hAnsi="Arial" w:eastAsia="Arial"/>
          <w:b w:val="0"/>
          <w:sz w:val="22"/>
        </w:rPr>
        <w:t>in the ocean so blue,</w:t>
      </w:r>
    </w:p>
    <w:p>
      <w:r>
        <w:rPr>
          <w:rFonts w:ascii="Arial" w:hAnsi="Arial" w:eastAsia="Arial"/>
          <w:b w:val="0"/>
          <w:sz w:val="22"/>
        </w:rPr>
        <w:t>oh, how glorious it is with no cares in the world,</w:t>
      </w:r>
    </w:p>
    <w:p>
      <w:r>
        <w:rPr>
          <w:rFonts w:ascii="Arial" w:hAnsi="Arial" w:eastAsia="Arial"/>
          <w:b w:val="0"/>
          <w:sz w:val="22"/>
        </w:rPr>
        <w:t>and how beautiful the water is,</w:t>
      </w:r>
    </w:p>
    <w:p>
      <w:r>
        <w:rPr>
          <w:rFonts w:ascii="Arial" w:hAnsi="Arial" w:eastAsia="Arial"/>
          <w:b w:val="0"/>
          <w:sz w:val="22"/>
        </w:rPr>
        <w:t>and how clear and blue,</w:t>
      </w:r>
    </w:p>
    <w:p>
      <w:r>
        <w:rPr>
          <w:rFonts w:ascii="Arial" w:hAnsi="Arial" w:eastAsia="Arial"/>
          <w:b w:val="0"/>
          <w:sz w:val="22"/>
        </w:rPr>
        <w:t>and what a great place it is to unwind,</w:t>
      </w:r>
    </w:p>
    <w:p>
      <w:r>
        <w:rPr>
          <w:rFonts w:ascii="Arial" w:hAnsi="Arial" w:eastAsia="Arial"/>
          <w:b w:val="0"/>
          <w:sz w:val="22"/>
        </w:rPr>
        <w:t>and think of nothing barely at all,</w:t>
      </w:r>
    </w:p>
    <w:p>
      <w:r>
        <w:rPr>
          <w:rFonts w:ascii="Arial" w:hAnsi="Arial" w:eastAsia="Arial"/>
          <w:b w:val="0"/>
          <w:sz w:val="22"/>
        </w:rPr>
        <w:t>in the summertime in the Caribbean,</w:t>
      </w:r>
    </w:p>
    <w:p>
      <w:r>
        <w:rPr>
          <w:rFonts w:ascii="Arial" w:hAnsi="Arial" w:eastAsia="Arial"/>
          <w:b w:val="0"/>
          <w:sz w:val="22"/>
        </w:rPr>
        <w:t>where my heart is still and calm,</w:t>
      </w:r>
    </w:p>
    <w:p>
      <w:r>
        <w:rPr>
          <w:rFonts w:ascii="Arial" w:hAnsi="Arial" w:eastAsia="Arial"/>
          <w:b w:val="0"/>
          <w:sz w:val="22"/>
        </w:rPr>
        <w:t>and my life is filled with glorious views,</w:t>
      </w:r>
    </w:p>
    <w:p>
      <w:r>
        <w:rPr>
          <w:rFonts w:ascii="Arial" w:hAnsi="Arial" w:eastAsia="Arial"/>
          <w:b w:val="0"/>
          <w:sz w:val="22"/>
        </w:rPr>
        <w:t>living in the Caribbean,</w:t>
      </w:r>
    </w:p>
    <w:p>
      <w:r>
        <w:rPr>
          <w:rFonts w:ascii="Arial" w:hAnsi="Arial" w:eastAsia="Arial"/>
          <w:b w:val="0"/>
          <w:sz w:val="22"/>
        </w:rPr>
        <w:t>watching the fish swim beneath me,</w:t>
      </w:r>
    </w:p>
    <w:p>
      <w:r>
        <w:rPr>
          <w:rFonts w:ascii="Arial" w:hAnsi="Arial" w:eastAsia="Arial"/>
          <w:b w:val="0"/>
          <w:sz w:val="22"/>
        </w:rPr>
        <w:t>where there is no need to rush,</w:t>
      </w:r>
    </w:p>
    <w:p>
      <w:r>
        <w:rPr>
          <w:rFonts w:ascii="Arial" w:hAnsi="Arial" w:eastAsia="Arial"/>
          <w:b w:val="0"/>
          <w:sz w:val="22"/>
        </w:rPr>
        <w:t>or race,</w:t>
      </w:r>
    </w:p>
    <w:p>
      <w:r>
        <w:rPr>
          <w:rFonts w:ascii="Arial" w:hAnsi="Arial" w:eastAsia="Arial"/>
          <w:b w:val="0"/>
          <w:sz w:val="22"/>
        </w:rPr>
        <w:t>but just float and stare at the fish,</w:t>
      </w:r>
    </w:p>
    <w:p>
      <w:r>
        <w:rPr>
          <w:rFonts w:ascii="Arial" w:hAnsi="Arial" w:eastAsia="Arial"/>
          <w:b w:val="0"/>
          <w:sz w:val="22"/>
        </w:rPr>
        <w:t>and the beautiful sky so blue,</w:t>
      </w:r>
    </w:p>
    <w:p>
      <w:r>
        <w:rPr>
          <w:rFonts w:ascii="Arial" w:hAnsi="Arial" w:eastAsia="Arial"/>
          <w:b w:val="0"/>
          <w:sz w:val="22"/>
        </w:rPr>
        <w:t>the beautiful sky so blue.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