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night</w:t>
      </w:r>
    </w:p>
    <w:p/>
    <w:p>
      <w:r>
        <w:rPr>
          <w:rFonts w:ascii="Arial" w:hAnsi="Arial" w:eastAsia="Arial"/>
          <w:b w:val="0"/>
          <w:sz w:val="22"/>
        </w:rPr>
        <w:t>In the night,</w:t>
      </w:r>
    </w:p>
    <w:p>
      <w:r>
        <w:rPr>
          <w:rFonts w:ascii="Arial" w:hAnsi="Arial" w:eastAsia="Arial"/>
          <w:b w:val="0"/>
          <w:sz w:val="22"/>
        </w:rPr>
        <w:t>the bullets fly,</w:t>
      </w:r>
    </w:p>
    <w:p>
      <w:r>
        <w:rPr>
          <w:rFonts w:ascii="Arial" w:hAnsi="Arial" w:eastAsia="Arial"/>
          <w:b w:val="0"/>
          <w:sz w:val="22"/>
        </w:rPr>
        <w:t>as demented killers,</w:t>
      </w:r>
    </w:p>
    <w:p>
      <w:r>
        <w:rPr>
          <w:rFonts w:ascii="Arial" w:hAnsi="Arial" w:eastAsia="Arial"/>
          <w:b w:val="0"/>
          <w:sz w:val="22"/>
        </w:rPr>
        <w:t>with black hearts and depraved minds,</w:t>
      </w:r>
    </w:p>
    <w:p>
      <w:r>
        <w:rPr>
          <w:rFonts w:ascii="Arial" w:hAnsi="Arial" w:eastAsia="Arial"/>
          <w:b w:val="0"/>
          <w:sz w:val="22"/>
        </w:rPr>
        <w:t>search in the alleyways,</w:t>
      </w:r>
    </w:p>
    <w:p>
      <w:r>
        <w:rPr>
          <w:rFonts w:ascii="Arial" w:hAnsi="Arial" w:eastAsia="Arial"/>
          <w:b w:val="0"/>
          <w:sz w:val="22"/>
        </w:rPr>
        <w:t>for their prey,</w:t>
      </w:r>
    </w:p>
    <w:p>
      <w:r>
        <w:rPr>
          <w:rFonts w:ascii="Arial" w:hAnsi="Arial" w:eastAsia="Arial"/>
          <w:b w:val="0"/>
          <w:sz w:val="22"/>
        </w:rPr>
        <w:t>wanting a thrill in dangerous times,</w:t>
      </w:r>
    </w:p>
    <w:p>
      <w:r>
        <w:rPr>
          <w:rFonts w:ascii="Arial" w:hAnsi="Arial" w:eastAsia="Arial"/>
          <w:b w:val="0"/>
          <w:sz w:val="22"/>
        </w:rPr>
        <w:t>wanting to see the blood spill,</w:t>
      </w:r>
    </w:p>
    <w:p>
      <w:r>
        <w:rPr>
          <w:rFonts w:ascii="Arial" w:hAnsi="Arial" w:eastAsia="Arial"/>
          <w:b w:val="0"/>
          <w:sz w:val="22"/>
        </w:rPr>
        <w:t>wanting diamonds and dollars,</w:t>
      </w:r>
    </w:p>
    <w:p>
      <w:r>
        <w:rPr>
          <w:rFonts w:ascii="Arial" w:hAnsi="Arial" w:eastAsia="Arial"/>
          <w:b w:val="0"/>
          <w:sz w:val="22"/>
        </w:rPr>
        <w:t>and wanting to buy girls,</w:t>
      </w:r>
    </w:p>
    <w:p>
      <w:r>
        <w:rPr>
          <w:rFonts w:ascii="Arial" w:hAnsi="Arial" w:eastAsia="Arial"/>
          <w:b w:val="0"/>
          <w:sz w:val="22"/>
        </w:rPr>
        <w:t>who shout and holler,</w:t>
      </w:r>
    </w:p>
    <w:p>
      <w:r>
        <w:rPr>
          <w:rFonts w:ascii="Arial" w:hAnsi="Arial" w:eastAsia="Arial"/>
          <w:b w:val="0"/>
          <w:sz w:val="22"/>
        </w:rPr>
        <w:t>killers who want to eradicate their competition,</w:t>
      </w:r>
    </w:p>
    <w:p>
      <w:r>
        <w:rPr>
          <w:rFonts w:ascii="Arial" w:hAnsi="Arial" w:eastAsia="Arial"/>
          <w:b w:val="0"/>
          <w:sz w:val="22"/>
        </w:rPr>
        <w:t>and who want those numbed out,</w:t>
      </w:r>
    </w:p>
    <w:p>
      <w:r>
        <w:rPr>
          <w:rFonts w:ascii="Arial" w:hAnsi="Arial" w:eastAsia="Arial"/>
          <w:b w:val="0"/>
          <w:sz w:val="22"/>
        </w:rPr>
        <w:t>worn-out burnt-out fools,</w:t>
      </w:r>
    </w:p>
    <w:p>
      <w:r>
        <w:rPr>
          <w:rFonts w:ascii="Arial" w:hAnsi="Arial" w:eastAsia="Arial"/>
          <w:b w:val="0"/>
          <w:sz w:val="22"/>
        </w:rPr>
        <w:t>out of their minds,</w:t>
      </w:r>
    </w:p>
    <w:p>
      <w:r>
        <w:rPr>
          <w:rFonts w:ascii="Arial" w:hAnsi="Arial" w:eastAsia="Arial"/>
          <w:b w:val="0"/>
          <w:sz w:val="22"/>
        </w:rPr>
        <w:t>the menial workers,</w:t>
      </w:r>
    </w:p>
    <w:p>
      <w:r>
        <w:rPr>
          <w:rFonts w:ascii="Arial" w:hAnsi="Arial" w:eastAsia="Arial"/>
          <w:b w:val="0"/>
          <w:sz w:val="22"/>
        </w:rPr>
        <w:t>who are not really alive,</w:t>
      </w:r>
    </w:p>
    <w:p>
      <w:r>
        <w:rPr>
          <w:rFonts w:ascii="Arial" w:hAnsi="Arial" w:eastAsia="Arial"/>
          <w:b w:val="0"/>
          <w:sz w:val="22"/>
        </w:rPr>
        <w:t>yes, in Futura in the night,</w:t>
      </w:r>
    </w:p>
    <w:p>
      <w:r>
        <w:rPr>
          <w:rFonts w:ascii="Arial" w:hAnsi="Arial" w:eastAsia="Arial"/>
          <w:b w:val="0"/>
          <w:sz w:val="22"/>
        </w:rPr>
        <w:t>the bullets fly,</w:t>
      </w:r>
    </w:p>
    <w:p>
      <w:r>
        <w:rPr>
          <w:rFonts w:ascii="Arial" w:hAnsi="Arial" w:eastAsia="Arial"/>
          <w:b w:val="0"/>
          <w:sz w:val="22"/>
        </w:rPr>
        <w:t>and bodies lay rotting in the gutter,</w:t>
      </w:r>
    </w:p>
    <w:p>
      <w:r>
        <w:rPr>
          <w:rFonts w:ascii="Arial" w:hAnsi="Arial" w:eastAsia="Arial"/>
          <w:b w:val="0"/>
          <w:sz w:val="22"/>
        </w:rPr>
        <w:t>in Futura,</w:t>
      </w:r>
    </w:p>
    <w:p>
      <w:r>
        <w:rPr>
          <w:rFonts w:ascii="Arial" w:hAnsi="Arial" w:eastAsia="Arial"/>
          <w:b w:val="0"/>
          <w:sz w:val="22"/>
        </w:rPr>
        <w:t>and the goal,</w:t>
      </w:r>
    </w:p>
    <w:p>
      <w:r>
        <w:rPr>
          <w:rFonts w:ascii="Arial" w:hAnsi="Arial" w:eastAsia="Arial"/>
          <w:b w:val="0"/>
          <w:sz w:val="22"/>
        </w:rPr>
        <w:t>the cleansing of the city,</w:t>
      </w:r>
    </w:p>
    <w:p>
      <w:r>
        <w:rPr>
          <w:rFonts w:ascii="Arial" w:hAnsi="Arial" w:eastAsia="Arial"/>
          <w:b w:val="0"/>
          <w:sz w:val="22"/>
        </w:rPr>
        <w:t>the eradication of humankind,</w:t>
      </w:r>
    </w:p>
    <w:p>
      <w:r>
        <w:rPr>
          <w:rFonts w:ascii="Arial" w:hAnsi="Arial" w:eastAsia="Arial"/>
          <w:b w:val="0"/>
          <w:sz w:val="22"/>
        </w:rPr>
        <w:t>the mass extermination of the population,</w:t>
      </w:r>
    </w:p>
    <w:p>
      <w:r>
        <w:rPr>
          <w:rFonts w:ascii="Arial" w:hAnsi="Arial" w:eastAsia="Arial"/>
          <w:b w:val="0"/>
          <w:sz w:val="22"/>
        </w:rPr>
        <w:t>the decimation of every human,</w:t>
      </w:r>
    </w:p>
    <w:p>
      <w:r>
        <w:rPr>
          <w:rFonts w:ascii="Arial" w:hAnsi="Arial" w:eastAsia="Arial"/>
          <w:b w:val="0"/>
          <w:sz w:val="22"/>
        </w:rPr>
        <w:t>and their bonuses,</w:t>
      </w:r>
    </w:p>
    <w:p>
      <w:r>
        <w:rPr>
          <w:rFonts w:ascii="Arial" w:hAnsi="Arial" w:eastAsia="Arial"/>
          <w:b w:val="0"/>
          <w:sz w:val="22"/>
        </w:rPr>
        <w:t>for cleaning citywide,</w:t>
      </w:r>
    </w:p>
    <w:p>
      <w:r>
        <w:rPr>
          <w:rFonts w:ascii="Arial" w:hAnsi="Arial" w:eastAsia="Arial"/>
          <w:b w:val="0"/>
          <w:sz w:val="22"/>
        </w:rPr>
        <w:t>after getting it ready for its destruction,</w:t>
      </w:r>
    </w:p>
    <w:p>
      <w:r>
        <w:rPr>
          <w:rFonts w:ascii="Arial" w:hAnsi="Arial" w:eastAsia="Arial"/>
          <w:b w:val="0"/>
          <w:sz w:val="22"/>
        </w:rPr>
        <w:t>and after receiving the money that comes,</w:t>
      </w:r>
    </w:p>
    <w:p>
      <w:r>
        <w:rPr>
          <w:rFonts w:ascii="Arial" w:hAnsi="Arial" w:eastAsia="Arial"/>
          <w:b w:val="0"/>
          <w:sz w:val="22"/>
        </w:rPr>
        <w:t>with the death of the population,</w:t>
      </w:r>
    </w:p>
    <w:p>
      <w:r>
        <w:rPr>
          <w:rFonts w:ascii="Arial" w:hAnsi="Arial" w:eastAsia="Arial"/>
          <w:b w:val="0"/>
          <w:sz w:val="22"/>
        </w:rPr>
        <w:t>and the salvation of the land,</w:t>
      </w:r>
    </w:p>
    <w:p>
      <w:r>
        <w:rPr>
          <w:rFonts w:ascii="Arial" w:hAnsi="Arial" w:eastAsia="Arial"/>
          <w:b w:val="0"/>
          <w:sz w:val="22"/>
        </w:rPr>
        <w:t>from the eradication of the rundown city,</w:t>
      </w:r>
    </w:p>
    <w:p>
      <w:r>
        <w:rPr>
          <w:rFonts w:ascii="Arial" w:hAnsi="Arial" w:eastAsia="Arial"/>
          <w:b w:val="0"/>
          <w:sz w:val="22"/>
        </w:rPr>
        <w:t>the city that blights the land,</w:t>
      </w:r>
    </w:p>
    <w:p>
      <w:r>
        <w:rPr>
          <w:rFonts w:ascii="Arial" w:hAnsi="Arial" w:eastAsia="Arial"/>
          <w:b w:val="0"/>
          <w:sz w:val="22"/>
        </w:rPr>
        <w:t>and the city,</w:t>
      </w:r>
    </w:p>
    <w:p>
      <w:r>
        <w:rPr>
          <w:rFonts w:ascii="Arial" w:hAnsi="Arial" w:eastAsia="Arial"/>
          <w:b w:val="0"/>
          <w:sz w:val="22"/>
        </w:rPr>
        <w:t>that is a bloody scourge on the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