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newspapers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radio,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television,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gossip,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 harmful at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radio,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television,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gossip,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peer pressure and bullying people to look 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sickening,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fashion columns 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gossips and the gossiping,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sickening bombardment of advertising,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constant calls to follow every fashion,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your life depended 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soon as it appears 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radio,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television,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this awful gossip,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"good" advices given,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"Good advices",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given probably with malicious grins,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really such negativity,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misleading comments,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evil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evil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sickening depravity,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affects people’s health so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makes people miserable and 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drives people to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drives people to their suicides,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sickening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passion for fashion,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passion for misinformation,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profit,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misleads the vulnerable,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times, to their deaths,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disgusting behaviour,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false help,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false saviours,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all should be thrown in the bin,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a terrible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should be regulation,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because, the countless stories,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self-harm,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suicides,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wearing rather 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rather thin,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