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the morning light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In the morning,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under the clouds as the birds do sing,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glorious warmth there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wonders the day holds,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nature wakes from its slumber,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sunlight spreads across the fields in all its colours,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it is a many and a gloriously varied 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great beauty there is outdoors,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splendour there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splendour as the mind begins to function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morning in the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under the clouds as the birds do sing,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breeze blows gently,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calm it is and how heavenly,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heaven on Earth, filled with worth,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I walk amongst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spectacular wonder that I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filled with happiness,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 pass along the track and through the trees,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the clouds gather high above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white they are and how bright,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 sunlight bounces off them,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they float gently along above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yellow flowers in the field,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brightly they shine in their beauteous patches,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front of the woods, in front of the calmness of the trees,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 a still quiet morning with no wind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disturbing the leaves,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the sound of birdsong,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carries to me so beautifully, and so gloriously,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it lifts the heart and the mind in a splendid dance,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wonderful the birds 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such splendid sounds that do float around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from here to there and everywhere,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a beautiful morning,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much there is to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out walking amongst its fields and amongst its fineries,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better a place to wake up,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rub the sleep from the eyes as the sun does rise,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the night fades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leaves the mind quickly in its memory,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a beautiful day out in nature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far away from the noise of the city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 great place to feel alive,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a great place to feel the Earths majesty,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Earths majesty sprawled so beautifully around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majesty of jewels of all kinds,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of such wonders that fascinate so,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so inspire the heart and the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such incredible wonders of grand gestures of creation,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light up the heart and the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the wondrous colours that creation has prescribed,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 wonder it is to exist,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 beautiful feeling,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feel so rejuvenated by the sights that I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amazing to be alive and to be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walking through the fields,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past the yellow flowers as the sun shines down,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all around,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is a glorious world to explore,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miracle,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miracle of life in the morning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how glad I 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truly glad to be amongst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truly glad to be alive,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truly glad to be 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