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mood</w:t>
      </w:r>
    </w:p>
    <w:p/>
    <w:p>
      <w:r>
        <w:rPr>
          <w:rFonts w:ascii="Arial" w:hAnsi="Arial" w:eastAsia="Arial"/>
          <w:b w:val="0"/>
          <w:sz w:val="22"/>
        </w:rPr>
        <w:t>In the mood,</w:t>
      </w:r>
    </w:p>
    <w:p>
      <w:r>
        <w:rPr>
          <w:rFonts w:ascii="Arial" w:hAnsi="Arial" w:eastAsia="Arial"/>
          <w:b w:val="0"/>
          <w:sz w:val="22"/>
        </w:rPr>
        <w:t>for love,</w:t>
      </w:r>
    </w:p>
    <w:p>
      <w:r>
        <w:rPr>
          <w:rFonts w:ascii="Arial" w:hAnsi="Arial" w:eastAsia="Arial"/>
          <w:b w:val="0"/>
          <w:sz w:val="22"/>
        </w:rPr>
        <w:t>no, not I,</w:t>
      </w:r>
    </w:p>
    <w:p>
      <w:r>
        <w:rPr>
          <w:rFonts w:ascii="Arial" w:hAnsi="Arial" w:eastAsia="Arial"/>
          <w:b w:val="0"/>
          <w:sz w:val="22"/>
        </w:rPr>
        <w:t>but heartbroken and filled with endless sighs,</w:t>
      </w:r>
    </w:p>
    <w:p>
      <w:r>
        <w:rPr>
          <w:rFonts w:ascii="Arial" w:hAnsi="Arial" w:eastAsia="Arial"/>
          <w:b w:val="0"/>
          <w:sz w:val="22"/>
        </w:rPr>
        <w:t>and in the mood to shout and scream and sigh,</w:t>
      </w:r>
    </w:p>
    <w:p>
      <w:r>
        <w:rPr>
          <w:rFonts w:ascii="Arial" w:hAnsi="Arial" w:eastAsia="Arial"/>
          <w:b w:val="0"/>
          <w:sz w:val="22"/>
        </w:rPr>
        <w:t>and rage at the world that passes me by,</w:t>
      </w:r>
    </w:p>
    <w:p>
      <w:r>
        <w:rPr>
          <w:rFonts w:ascii="Arial" w:hAnsi="Arial" w:eastAsia="Arial"/>
          <w:b w:val="0"/>
          <w:sz w:val="22"/>
        </w:rPr>
        <w:t>and in the mood to rage at God,</w:t>
      </w:r>
    </w:p>
    <w:p>
      <w:r>
        <w:rPr>
          <w:rFonts w:ascii="Arial" w:hAnsi="Arial" w:eastAsia="Arial"/>
          <w:b w:val="0"/>
          <w:sz w:val="22"/>
        </w:rPr>
        <w:t>because I think he does not try,</w:t>
      </w:r>
    </w:p>
    <w:p>
      <w:r>
        <w:rPr>
          <w:rFonts w:ascii="Arial" w:hAnsi="Arial" w:eastAsia="Arial"/>
          <w:b w:val="0"/>
          <w:sz w:val="22"/>
        </w:rPr>
        <w:t>does not try hard enough to help humanity,</w:t>
      </w:r>
    </w:p>
    <w:p>
      <w:r>
        <w:rPr>
          <w:rFonts w:ascii="Arial" w:hAnsi="Arial" w:eastAsia="Arial"/>
          <w:b w:val="0"/>
          <w:sz w:val="22"/>
        </w:rPr>
        <w:t>and well, that is his job is it not,</w:t>
      </w:r>
    </w:p>
    <w:p>
      <w:r>
        <w:rPr>
          <w:rFonts w:ascii="Arial" w:hAnsi="Arial" w:eastAsia="Arial"/>
          <w:b w:val="0"/>
          <w:sz w:val="22"/>
        </w:rPr>
        <w:t>whichever God you believe in,</w:t>
      </w:r>
    </w:p>
    <w:p>
      <w:r>
        <w:rPr>
          <w:rFonts w:ascii="Arial" w:hAnsi="Arial" w:eastAsia="Arial"/>
          <w:b w:val="0"/>
          <w:sz w:val="22"/>
        </w:rPr>
        <w:t>yes, she or he is never in when you want him mostly,</w:t>
      </w:r>
    </w:p>
    <w:p>
      <w:r>
        <w:rPr>
          <w:rFonts w:ascii="Arial" w:hAnsi="Arial" w:eastAsia="Arial"/>
          <w:b w:val="0"/>
          <w:sz w:val="22"/>
        </w:rPr>
        <w:t>or he does not listen,</w:t>
      </w:r>
    </w:p>
    <w:p>
      <w:r>
        <w:rPr>
          <w:rFonts w:ascii="Arial" w:hAnsi="Arial" w:eastAsia="Arial"/>
          <w:b w:val="0"/>
          <w:sz w:val="22"/>
        </w:rPr>
        <w:t>but I,</w:t>
      </w:r>
    </w:p>
    <w:p>
      <w:r>
        <w:rPr>
          <w:rFonts w:ascii="Arial" w:hAnsi="Arial" w:eastAsia="Arial"/>
          <w:b w:val="0"/>
          <w:sz w:val="22"/>
        </w:rPr>
        <w:t>I, in my drunken state I will not care,</w:t>
      </w:r>
    </w:p>
    <w:p>
      <w:r>
        <w:rPr>
          <w:rFonts w:ascii="Arial" w:hAnsi="Arial" w:eastAsia="Arial"/>
          <w:b w:val="0"/>
          <w:sz w:val="22"/>
        </w:rPr>
        <w:t>and if I,</w:t>
      </w:r>
    </w:p>
    <w:p>
      <w:r>
        <w:rPr>
          <w:rFonts w:ascii="Arial" w:hAnsi="Arial" w:eastAsia="Arial"/>
          <w:b w:val="0"/>
          <w:sz w:val="22"/>
        </w:rPr>
        <w:t>if I rant and rave at the sky,</w:t>
      </w:r>
    </w:p>
    <w:p>
      <w:r>
        <w:rPr>
          <w:rFonts w:ascii="Arial" w:hAnsi="Arial" w:eastAsia="Arial"/>
          <w:b w:val="0"/>
          <w:sz w:val="22"/>
        </w:rPr>
        <w:t>I would not be surprised if he never answered with words,</w:t>
      </w:r>
    </w:p>
    <w:p>
      <w:r>
        <w:rPr>
          <w:rFonts w:ascii="Arial" w:hAnsi="Arial" w:eastAsia="Arial"/>
          <w:b w:val="0"/>
          <w:sz w:val="22"/>
        </w:rPr>
        <w:t>and as thunder echoed all around,</w:t>
      </w:r>
    </w:p>
    <w:p>
      <w:r>
        <w:rPr>
          <w:rFonts w:ascii="Arial" w:hAnsi="Arial" w:eastAsia="Arial"/>
          <w:b w:val="0"/>
          <w:sz w:val="22"/>
        </w:rPr>
        <w:t>he threw lightning bolts at me from the sky,</w:t>
      </w:r>
    </w:p>
    <w:p>
      <w:r>
        <w:rPr>
          <w:rFonts w:ascii="Arial" w:hAnsi="Arial" w:eastAsia="Arial"/>
          <w:b w:val="0"/>
          <w:sz w:val="22"/>
        </w:rPr>
        <w:t>but anyway,</w:t>
      </w:r>
    </w:p>
    <w:p>
      <w:r>
        <w:rPr>
          <w:rFonts w:ascii="Arial" w:hAnsi="Arial" w:eastAsia="Arial"/>
          <w:b w:val="0"/>
          <w:sz w:val="22"/>
        </w:rPr>
        <w:t>I am in the mood to cast aspersions at those who pass by,</w:t>
      </w:r>
    </w:p>
    <w:p>
      <w:r>
        <w:rPr>
          <w:rFonts w:ascii="Arial" w:hAnsi="Arial" w:eastAsia="Arial"/>
          <w:b w:val="0"/>
          <w:sz w:val="22"/>
        </w:rPr>
        <w:t>as I, in a drunken stupor,</w:t>
      </w:r>
    </w:p>
    <w:p>
      <w:r>
        <w:rPr>
          <w:rFonts w:ascii="Arial" w:hAnsi="Arial" w:eastAsia="Arial"/>
          <w:b w:val="0"/>
          <w:sz w:val="22"/>
        </w:rPr>
        <w:t>utter rubbish from my mouth,</w:t>
      </w:r>
    </w:p>
    <w:p>
      <w:r>
        <w:rPr>
          <w:rFonts w:ascii="Arial" w:hAnsi="Arial" w:eastAsia="Arial"/>
          <w:b w:val="0"/>
          <w:sz w:val="22"/>
        </w:rPr>
        <w:t>because life has gone rather south,</w:t>
      </w:r>
    </w:p>
    <w:p>
      <w:r>
        <w:rPr>
          <w:rFonts w:ascii="Arial" w:hAnsi="Arial" w:eastAsia="Arial"/>
          <w:b w:val="0"/>
          <w:sz w:val="22"/>
        </w:rPr>
        <w:t>and it is far from where I would like it to be,</w:t>
      </w:r>
    </w:p>
    <w:p>
      <w:r>
        <w:rPr>
          <w:rFonts w:ascii="Arial" w:hAnsi="Arial" w:eastAsia="Arial"/>
          <w:b w:val="0"/>
          <w:sz w:val="22"/>
        </w:rPr>
        <w:t>but sadly, it is the reality,</w:t>
      </w:r>
    </w:p>
    <w:p>
      <w:r>
        <w:rPr>
          <w:rFonts w:ascii="Arial" w:hAnsi="Arial" w:eastAsia="Arial"/>
          <w:b w:val="0"/>
          <w:sz w:val="22"/>
        </w:rPr>
        <w:t>and no,</w:t>
      </w:r>
    </w:p>
    <w:p>
      <w:r>
        <w:rPr>
          <w:rFonts w:ascii="Arial" w:hAnsi="Arial" w:eastAsia="Arial"/>
          <w:b w:val="0"/>
          <w:sz w:val="22"/>
        </w:rPr>
        <w:t>I am definitely not in the mood for love, no, not I,</w:t>
      </w:r>
    </w:p>
    <w:p>
      <w:r>
        <w:rPr>
          <w:rFonts w:ascii="Arial" w:hAnsi="Arial" w:eastAsia="Arial"/>
          <w:b w:val="0"/>
          <w:sz w:val="22"/>
        </w:rPr>
        <w:t>but I am only in the mood to rant and shout,</w:t>
      </w:r>
    </w:p>
    <w:p>
      <w:r>
        <w:rPr>
          <w:rFonts w:ascii="Arial" w:hAnsi="Arial" w:eastAsia="Arial"/>
          <w:b w:val="0"/>
          <w:sz w:val="22"/>
        </w:rPr>
        <w:t>and be rude at the sky,</w:t>
      </w:r>
    </w:p>
    <w:p>
      <w:r>
        <w:rPr>
          <w:rFonts w:ascii="Arial" w:hAnsi="Arial" w:eastAsia="Arial"/>
          <w:b w:val="0"/>
          <w:sz w:val="22"/>
        </w:rPr>
        <w:t>because life for me is a cruel as can be,</w:t>
      </w:r>
    </w:p>
    <w:p>
      <w:r>
        <w:rPr>
          <w:rFonts w:ascii="Arial" w:hAnsi="Arial" w:eastAsia="Arial"/>
          <w:b w:val="0"/>
          <w:sz w:val="22"/>
        </w:rPr>
        <w:t>and eros, I curse your trickery and I curse your devilry,</w:t>
      </w:r>
    </w:p>
    <w:p>
      <w:r>
        <w:rPr>
          <w:rFonts w:ascii="Arial" w:hAnsi="Arial" w:eastAsia="Arial"/>
          <w:b w:val="0"/>
          <w:sz w:val="22"/>
        </w:rPr>
        <w:t>your devilry that has never done any good for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