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mists of time</w:t>
      </w:r>
    </w:p>
    <w:p/>
    <w:p>
      <w:r>
        <w:rPr>
          <w:rFonts w:ascii="Arial" w:hAnsi="Arial" w:eastAsia="Arial"/>
          <w:b w:val="0"/>
          <w:sz w:val="22"/>
        </w:rPr>
        <w:t>In the mists of time, I have missed you,</w:t>
      </w:r>
    </w:p>
    <w:p>
      <w:r>
        <w:rPr>
          <w:rFonts w:ascii="Arial" w:hAnsi="Arial" w:eastAsia="Arial"/>
          <w:b w:val="0"/>
          <w:sz w:val="22"/>
        </w:rPr>
        <w:t>and I can never forget you,</w:t>
      </w:r>
    </w:p>
    <w:p>
      <w:r>
        <w:rPr>
          <w:rFonts w:ascii="Arial" w:hAnsi="Arial" w:eastAsia="Arial"/>
          <w:b w:val="0"/>
          <w:sz w:val="22"/>
        </w:rPr>
        <w:t>because you meant everything to me,</w:t>
      </w:r>
    </w:p>
    <w:p>
      <w:r>
        <w:rPr>
          <w:rFonts w:ascii="Arial" w:hAnsi="Arial" w:eastAsia="Arial"/>
          <w:b w:val="0"/>
          <w:sz w:val="22"/>
        </w:rPr>
        <w:t>and now missing you, is but a painful memory,</w:t>
      </w:r>
    </w:p>
    <w:p>
      <w:r>
        <w:rPr>
          <w:rFonts w:ascii="Arial" w:hAnsi="Arial" w:eastAsia="Arial"/>
          <w:b w:val="0"/>
          <w:sz w:val="22"/>
        </w:rPr>
        <w:t>and in the time since time has eroded,</w:t>
      </w:r>
    </w:p>
    <w:p>
      <w:r>
        <w:rPr>
          <w:rFonts w:ascii="Arial" w:hAnsi="Arial" w:eastAsia="Arial"/>
          <w:b w:val="0"/>
          <w:sz w:val="22"/>
        </w:rPr>
        <w:t>my feelings leaving me questioning,</w:t>
      </w:r>
    </w:p>
    <w:p>
      <w:r>
        <w:rPr>
          <w:rFonts w:ascii="Arial" w:hAnsi="Arial" w:eastAsia="Arial"/>
          <w:b w:val="0"/>
          <w:sz w:val="22"/>
        </w:rPr>
        <w:t>what the reality was really,</w:t>
      </w:r>
    </w:p>
    <w:p>
      <w:r>
        <w:rPr>
          <w:rFonts w:ascii="Arial" w:hAnsi="Arial" w:eastAsia="Arial"/>
          <w:b w:val="0"/>
          <w:sz w:val="22"/>
        </w:rPr>
        <w:t>and life after seems so different to me,</w:t>
      </w:r>
    </w:p>
    <w:p>
      <w:r>
        <w:rPr>
          <w:rFonts w:ascii="Arial" w:hAnsi="Arial" w:eastAsia="Arial"/>
          <w:b w:val="0"/>
          <w:sz w:val="22"/>
        </w:rPr>
        <w:t>and what once was of value to me,</w:t>
      </w:r>
    </w:p>
    <w:p>
      <w:r>
        <w:rPr>
          <w:rFonts w:ascii="Arial" w:hAnsi="Arial" w:eastAsia="Arial"/>
          <w:b w:val="0"/>
          <w:sz w:val="22"/>
        </w:rPr>
        <w:t>it holds no value anymore,</w:t>
      </w:r>
    </w:p>
    <w:p>
      <w:r>
        <w:rPr>
          <w:rFonts w:ascii="Arial" w:hAnsi="Arial" w:eastAsia="Arial"/>
          <w:b w:val="0"/>
          <w:sz w:val="22"/>
        </w:rPr>
        <w:t>yet I am free, although I do not want to be,</w:t>
      </w:r>
    </w:p>
    <w:p>
      <w:r>
        <w:rPr>
          <w:rFonts w:ascii="Arial" w:hAnsi="Arial" w:eastAsia="Arial"/>
          <w:b w:val="0"/>
          <w:sz w:val="22"/>
        </w:rPr>
        <w:t>because your betrayal brought me low,</w:t>
      </w:r>
    </w:p>
    <w:p>
      <w:r>
        <w:rPr>
          <w:rFonts w:ascii="Arial" w:hAnsi="Arial" w:eastAsia="Arial"/>
          <w:b w:val="0"/>
          <w:sz w:val="22"/>
        </w:rPr>
        <w:t>and you left me stranded, and undecided about the future,</w:t>
      </w:r>
    </w:p>
    <w:p>
      <w:r>
        <w:rPr>
          <w:rFonts w:ascii="Arial" w:hAnsi="Arial" w:eastAsia="Arial"/>
          <w:b w:val="0"/>
          <w:sz w:val="22"/>
        </w:rPr>
        <w:t>and not knowing which way to go,</w:t>
      </w:r>
    </w:p>
    <w:p>
      <w:r>
        <w:rPr>
          <w:rFonts w:ascii="Arial" w:hAnsi="Arial" w:eastAsia="Arial"/>
          <w:b w:val="0"/>
          <w:sz w:val="22"/>
        </w:rPr>
        <w:t>and you left me questioning my sanity,</w:t>
      </w:r>
    </w:p>
    <w:p>
      <w:r>
        <w:rPr>
          <w:rFonts w:ascii="Arial" w:hAnsi="Arial" w:eastAsia="Arial"/>
          <w:b w:val="0"/>
          <w:sz w:val="22"/>
        </w:rPr>
        <w:t>because I loved you with all my heart,</w:t>
      </w:r>
    </w:p>
    <w:p>
      <w:r>
        <w:rPr>
          <w:rFonts w:ascii="Arial" w:hAnsi="Arial" w:eastAsia="Arial"/>
          <w:b w:val="0"/>
          <w:sz w:val="22"/>
        </w:rPr>
        <w:t>but you stabbed me countless times with verbal daggers,</w:t>
      </w:r>
    </w:p>
    <w:p>
      <w:r>
        <w:rPr>
          <w:rFonts w:ascii="Arial" w:hAnsi="Arial" w:eastAsia="Arial"/>
          <w:b w:val="0"/>
          <w:sz w:val="22"/>
        </w:rPr>
        <w:t>that you had fashioned so sharp,</w:t>
      </w:r>
    </w:p>
    <w:p>
      <w:r>
        <w:rPr>
          <w:rFonts w:ascii="Arial" w:hAnsi="Arial" w:eastAsia="Arial"/>
          <w:b w:val="0"/>
          <w:sz w:val="22"/>
        </w:rPr>
        <w:t>and you cared not about me, it is such a torturous misery,</w:t>
      </w:r>
    </w:p>
    <w:p>
      <w:r>
        <w:rPr>
          <w:rFonts w:ascii="Arial" w:hAnsi="Arial" w:eastAsia="Arial"/>
          <w:b w:val="0"/>
          <w:sz w:val="22"/>
        </w:rPr>
        <w:t>for with such passion your words they tore me apart,</w:t>
      </w:r>
    </w:p>
    <w:p>
      <w:r>
        <w:rPr>
          <w:rFonts w:ascii="Arial" w:hAnsi="Arial" w:eastAsia="Arial"/>
          <w:b w:val="0"/>
          <w:sz w:val="22"/>
        </w:rPr>
        <w:t>and you gradually fell into the embrace of someone else,</w:t>
      </w:r>
    </w:p>
    <w:p>
      <w:r>
        <w:rPr>
          <w:rFonts w:ascii="Arial" w:hAnsi="Arial" w:eastAsia="Arial"/>
          <w:b w:val="0"/>
          <w:sz w:val="22"/>
        </w:rPr>
        <w:t>leaving me with nothing more than memories,</w:t>
      </w:r>
    </w:p>
    <w:p>
      <w:r>
        <w:rPr>
          <w:rFonts w:ascii="Arial" w:hAnsi="Arial" w:eastAsia="Arial"/>
          <w:b w:val="0"/>
          <w:sz w:val="22"/>
        </w:rPr>
        <w:t>of how things used to be when we were in love,</w:t>
      </w:r>
    </w:p>
    <w:p>
      <w:r>
        <w:rPr>
          <w:rFonts w:ascii="Arial" w:hAnsi="Arial" w:eastAsia="Arial"/>
          <w:b w:val="0"/>
          <w:sz w:val="22"/>
        </w:rPr>
        <w:t>and though time is a healer, I still have not healed,</w:t>
      </w:r>
    </w:p>
    <w:p>
      <w:r>
        <w:rPr>
          <w:rFonts w:ascii="Arial" w:hAnsi="Arial" w:eastAsia="Arial"/>
          <w:b w:val="0"/>
          <w:sz w:val="22"/>
        </w:rPr>
        <w:t>and now, all I remember is the pain and the suffering,</w:t>
      </w:r>
    </w:p>
    <w:p>
      <w:r>
        <w:rPr>
          <w:rFonts w:ascii="Arial" w:hAnsi="Arial" w:eastAsia="Arial"/>
          <w:b w:val="0"/>
          <w:sz w:val="22"/>
        </w:rPr>
        <w:t>and how I suffer in my heart and my mind,</w:t>
      </w:r>
    </w:p>
    <w:p>
      <w:r>
        <w:rPr>
          <w:rFonts w:ascii="Arial" w:hAnsi="Arial" w:eastAsia="Arial"/>
          <w:b w:val="0"/>
          <w:sz w:val="22"/>
        </w:rPr>
        <w:t>and how shattered are the pieces of my broken heart,</w:t>
      </w:r>
    </w:p>
    <w:p>
      <w:r>
        <w:rPr>
          <w:rFonts w:ascii="Arial" w:hAnsi="Arial" w:eastAsia="Arial"/>
          <w:b w:val="0"/>
          <w:sz w:val="22"/>
        </w:rPr>
        <w:t>as I sit alone in the sadness of the times.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