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mirror</w:t>
      </w:r>
    </w:p>
    <w:p/>
    <w:p>
      <w:r>
        <w:rPr>
          <w:rFonts w:ascii="Arial" w:hAnsi="Arial" w:eastAsia="Arial"/>
          <w:b w:val="0"/>
          <w:sz w:val="22"/>
        </w:rPr>
        <w:t>In the mirror,</w:t>
      </w:r>
    </w:p>
    <w:p>
      <w:r>
        <w:rPr>
          <w:rFonts w:ascii="Arial" w:hAnsi="Arial" w:eastAsia="Arial"/>
          <w:b w:val="0"/>
          <w:sz w:val="22"/>
        </w:rPr>
        <w:t>reflections of you,</w:t>
      </w:r>
    </w:p>
    <w:p>
      <w:r>
        <w:rPr>
          <w:rFonts w:ascii="Arial" w:hAnsi="Arial" w:eastAsia="Arial"/>
          <w:b w:val="0"/>
          <w:sz w:val="22"/>
        </w:rPr>
        <w:t>a gentle fragility,</w:t>
      </w:r>
    </w:p>
    <w:p>
      <w:r>
        <w:rPr>
          <w:rFonts w:ascii="Arial" w:hAnsi="Arial" w:eastAsia="Arial"/>
          <w:b w:val="0"/>
          <w:sz w:val="22"/>
        </w:rPr>
        <w:t>a gentle you,</w:t>
      </w:r>
    </w:p>
    <w:p>
      <w:r>
        <w:rPr>
          <w:rFonts w:ascii="Arial" w:hAnsi="Arial" w:eastAsia="Arial"/>
          <w:b w:val="0"/>
          <w:sz w:val="22"/>
        </w:rPr>
        <w:t>facing yourself,</w:t>
      </w:r>
    </w:p>
    <w:p>
      <w:r>
        <w:rPr>
          <w:rFonts w:ascii="Arial" w:hAnsi="Arial" w:eastAsia="Arial"/>
          <w:b w:val="0"/>
          <w:sz w:val="22"/>
        </w:rPr>
        <w:t>looking at yourself,</w:t>
      </w:r>
    </w:p>
    <w:p>
      <w:r>
        <w:rPr>
          <w:rFonts w:ascii="Arial" w:hAnsi="Arial" w:eastAsia="Arial"/>
          <w:b w:val="0"/>
          <w:sz w:val="22"/>
        </w:rPr>
        <w:t>sometimes over analysing yourself,</w:t>
      </w:r>
    </w:p>
    <w:p>
      <w:r>
        <w:rPr>
          <w:rFonts w:ascii="Arial" w:hAnsi="Arial" w:eastAsia="Arial"/>
          <w:b w:val="0"/>
          <w:sz w:val="22"/>
        </w:rPr>
        <w:t>sometimes being too hard on yourself and critical,</w:t>
      </w:r>
    </w:p>
    <w:p>
      <w:r>
        <w:rPr>
          <w:rFonts w:ascii="Arial" w:hAnsi="Arial" w:eastAsia="Arial"/>
          <w:b w:val="0"/>
          <w:sz w:val="22"/>
        </w:rPr>
        <w:t>sometimes being complimentary too,</w:t>
      </w:r>
    </w:p>
    <w:p>
      <w:r>
        <w:rPr>
          <w:rFonts w:ascii="Arial" w:hAnsi="Arial" w:eastAsia="Arial"/>
          <w:b w:val="0"/>
          <w:sz w:val="22"/>
        </w:rPr>
        <w:t>and always being truly aware of yourself,</w:t>
      </w:r>
    </w:p>
    <w:p>
      <w:r>
        <w:rPr>
          <w:rFonts w:ascii="Arial" w:hAnsi="Arial" w:eastAsia="Arial"/>
          <w:b w:val="0"/>
          <w:sz w:val="22"/>
        </w:rPr>
        <w:t>doing your makeup in the mirror,</w:t>
      </w:r>
    </w:p>
    <w:p>
      <w:r>
        <w:rPr>
          <w:rFonts w:ascii="Arial" w:hAnsi="Arial" w:eastAsia="Arial"/>
          <w:b w:val="0"/>
          <w:sz w:val="22"/>
        </w:rPr>
        <w:t>being positive, being negative,</w:t>
      </w:r>
    </w:p>
    <w:p>
      <w:r>
        <w:rPr>
          <w:rFonts w:ascii="Arial" w:hAnsi="Arial" w:eastAsia="Arial"/>
          <w:b w:val="0"/>
          <w:sz w:val="22"/>
        </w:rPr>
        <w:t>looking wonderful,</w:t>
      </w:r>
    </w:p>
    <w:p>
      <w:r>
        <w:rPr>
          <w:rFonts w:ascii="Arial" w:hAnsi="Arial" w:eastAsia="Arial"/>
          <w:b w:val="0"/>
          <w:sz w:val="22"/>
        </w:rPr>
        <w:t>looking awful, feeling awful,</w:t>
      </w:r>
    </w:p>
    <w:p>
      <w:r>
        <w:rPr>
          <w:rFonts w:ascii="Arial" w:hAnsi="Arial" w:eastAsia="Arial"/>
          <w:b w:val="0"/>
          <w:sz w:val="22"/>
        </w:rPr>
        <w:t>feeling beautiful,</w:t>
      </w:r>
    </w:p>
    <w:p>
      <w:r>
        <w:rPr>
          <w:rFonts w:ascii="Arial" w:hAnsi="Arial" w:eastAsia="Arial"/>
          <w:b w:val="0"/>
          <w:sz w:val="22"/>
        </w:rPr>
        <w:t>looking beautiful,</w:t>
      </w:r>
    </w:p>
    <w:p>
      <w:r>
        <w:rPr>
          <w:rFonts w:ascii="Arial" w:hAnsi="Arial" w:eastAsia="Arial"/>
          <w:b w:val="0"/>
          <w:sz w:val="22"/>
        </w:rPr>
        <w:t>and all the truths of you,</w:t>
      </w:r>
    </w:p>
    <w:p>
      <w:r>
        <w:rPr>
          <w:rFonts w:ascii="Arial" w:hAnsi="Arial" w:eastAsia="Arial"/>
          <w:b w:val="0"/>
          <w:sz w:val="22"/>
        </w:rPr>
        <w:t>and every day I see you,</w:t>
      </w:r>
    </w:p>
    <w:p>
      <w:r>
        <w:rPr>
          <w:rFonts w:ascii="Arial" w:hAnsi="Arial" w:eastAsia="Arial"/>
          <w:b w:val="0"/>
          <w:sz w:val="22"/>
        </w:rPr>
        <w:t>and no matter what the version of you is day by day,</w:t>
      </w:r>
    </w:p>
    <w:p>
      <w:r>
        <w:rPr>
          <w:rFonts w:ascii="Arial" w:hAnsi="Arial" w:eastAsia="Arial"/>
          <w:b w:val="0"/>
          <w:sz w:val="22"/>
        </w:rPr>
        <w:t>I love all of you, I love all of you,</w:t>
      </w:r>
    </w:p>
    <w:p>
      <w:r>
        <w:rPr>
          <w:rFonts w:ascii="Arial" w:hAnsi="Arial" w:eastAsia="Arial"/>
          <w:b w:val="0"/>
          <w:sz w:val="22"/>
        </w:rPr>
        <w:t>and oh, how you smile at me,</w:t>
      </w:r>
    </w:p>
    <w:p>
      <w:r>
        <w:rPr>
          <w:rFonts w:ascii="Arial" w:hAnsi="Arial" w:eastAsia="Arial"/>
          <w:b w:val="0"/>
          <w:sz w:val="22"/>
        </w:rPr>
        <w:t>when I catch you in the mirror,</w:t>
      </w:r>
    </w:p>
    <w:p>
      <w:r>
        <w:rPr>
          <w:rFonts w:ascii="Arial" w:hAnsi="Arial" w:eastAsia="Arial"/>
          <w:b w:val="0"/>
          <w:sz w:val="22"/>
        </w:rPr>
        <w:t>looking at yourself, thinking to yourself,</w:t>
      </w:r>
    </w:p>
    <w:p>
      <w:r>
        <w:rPr>
          <w:rFonts w:ascii="Arial" w:hAnsi="Arial" w:eastAsia="Arial"/>
          <w:b w:val="0"/>
          <w:sz w:val="22"/>
        </w:rPr>
        <w:t>about you,</w:t>
      </w:r>
    </w:p>
    <w:p>
      <w:r>
        <w:rPr>
          <w:rFonts w:ascii="Arial" w:hAnsi="Arial" w:eastAsia="Arial"/>
          <w:b w:val="0"/>
          <w:sz w:val="22"/>
        </w:rPr>
        <w:t>tender,</w:t>
      </w:r>
    </w:p>
    <w:p>
      <w:r>
        <w:rPr>
          <w:rFonts w:ascii="Arial" w:hAnsi="Arial" w:eastAsia="Arial"/>
          <w:b w:val="0"/>
          <w:sz w:val="22"/>
        </w:rPr>
        <w:t>gentle,</w:t>
      </w:r>
    </w:p>
    <w:p>
      <w:r>
        <w:rPr>
          <w:rFonts w:ascii="Arial" w:hAnsi="Arial" w:eastAsia="Arial"/>
          <w:b w:val="0"/>
          <w:sz w:val="22"/>
        </w:rPr>
        <w:t>beautiful you,</w:t>
      </w:r>
    </w:p>
    <w:p>
      <w:r>
        <w:rPr>
          <w:rFonts w:ascii="Arial" w:hAnsi="Arial" w:eastAsia="Arial"/>
          <w:b w:val="0"/>
          <w:sz w:val="22"/>
        </w:rPr>
        <w:t>no matter what you feel about you,</w:t>
      </w:r>
    </w:p>
    <w:p>
      <w:r>
        <w:rPr>
          <w:rFonts w:ascii="Arial" w:hAnsi="Arial" w:eastAsia="Arial"/>
          <w:b w:val="0"/>
          <w:sz w:val="22"/>
        </w:rPr>
        <w:t>I love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