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mind’s eye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mind, I wander upon a thought,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picture you there without a pause,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revel in the vision of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feel your warmth,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each moment, as elegant as a ballet,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your smile it gives me strength,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such hope,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happiness,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carry me to the eternal joyous shore,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beauty there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we happily elope,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we happily elope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