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mind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Close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some time in the mind and unwind,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body lays on the floor still warm,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take some time and pay it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yeah,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yeah, blood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bits of the human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wallet with rolls of money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fella will never be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fella will never be the same.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some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made a lot of money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smile a little because it is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one around here for miles.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some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of the beer down at Suzy’s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of her face and her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of the smell of her perfume.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 of her in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has been a while.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breathe 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some time.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Fella went down real easy,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don't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what I am paid for right?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