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kindness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kindness of strangers,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may you find your 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their company,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may you be surprised,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may they bring light to your day,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every person there is goodness,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come whatever bringeth the 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