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ground below</w:t>
      </w:r>
    </w:p>
    <w:p/>
    <w:p>
      <w:r>
        <w:rPr>
          <w:rFonts w:ascii="Arial" w:hAnsi="Arial" w:eastAsia="Arial"/>
          <w:b w:val="0"/>
          <w:sz w:val="22"/>
        </w:rPr>
        <w:t>In the ground below,</w:t>
      </w:r>
    </w:p>
    <w:p>
      <w:r>
        <w:rPr>
          <w:rFonts w:ascii="Arial" w:hAnsi="Arial" w:eastAsia="Arial"/>
          <w:b w:val="0"/>
          <w:sz w:val="22"/>
        </w:rPr>
        <w:t>my sleeping friend,</w:t>
      </w:r>
    </w:p>
    <w:p>
      <w:r>
        <w:rPr>
          <w:rFonts w:ascii="Arial" w:hAnsi="Arial" w:eastAsia="Arial"/>
          <w:b w:val="0"/>
          <w:sz w:val="22"/>
        </w:rPr>
        <w:t>you lay, you lay as my sorrow flows,</w:t>
      </w:r>
    </w:p>
    <w:p>
      <w:r>
        <w:rPr>
          <w:rFonts w:ascii="Arial" w:hAnsi="Arial" w:eastAsia="Arial"/>
          <w:b w:val="0"/>
          <w:sz w:val="22"/>
        </w:rPr>
        <w:t>for it has not been that long,</w:t>
      </w:r>
    </w:p>
    <w:p>
      <w:r>
        <w:rPr>
          <w:rFonts w:ascii="Arial" w:hAnsi="Arial" w:eastAsia="Arial"/>
          <w:b w:val="0"/>
          <w:sz w:val="22"/>
        </w:rPr>
        <w:t>and I am in pain,</w:t>
      </w:r>
    </w:p>
    <w:p>
      <w:r>
        <w:rPr>
          <w:rFonts w:ascii="Arial" w:hAnsi="Arial" w:eastAsia="Arial"/>
          <w:b w:val="0"/>
          <w:sz w:val="22"/>
        </w:rPr>
        <w:t>that you had to go,</w:t>
      </w:r>
    </w:p>
    <w:p>
      <w:r>
        <w:rPr>
          <w:rFonts w:ascii="Arial" w:hAnsi="Arial" w:eastAsia="Arial"/>
          <w:b w:val="0"/>
          <w:sz w:val="22"/>
        </w:rPr>
        <w:t>and I wish it was not so,</w:t>
      </w:r>
    </w:p>
    <w:p>
      <w:r>
        <w:rPr>
          <w:rFonts w:ascii="Arial" w:hAnsi="Arial" w:eastAsia="Arial"/>
          <w:b w:val="0"/>
          <w:sz w:val="22"/>
        </w:rPr>
        <w:t>and as my tears they fall to the Earth,</w:t>
      </w:r>
    </w:p>
    <w:p>
      <w:r>
        <w:rPr>
          <w:rFonts w:ascii="Arial" w:hAnsi="Arial" w:eastAsia="Arial"/>
          <w:b w:val="0"/>
          <w:sz w:val="22"/>
        </w:rPr>
        <w:t>my heart aches and I am broken by the loss of you,</w:t>
      </w:r>
    </w:p>
    <w:p>
      <w:r>
        <w:rPr>
          <w:rFonts w:ascii="Arial" w:hAnsi="Arial" w:eastAsia="Arial"/>
          <w:b w:val="0"/>
          <w:sz w:val="22"/>
        </w:rPr>
        <w:t>for the shock is still palpable to me,</w:t>
      </w:r>
    </w:p>
    <w:p>
      <w:r>
        <w:rPr>
          <w:rFonts w:ascii="Arial" w:hAnsi="Arial" w:eastAsia="Arial"/>
          <w:b w:val="0"/>
          <w:sz w:val="22"/>
        </w:rPr>
        <w:t>and intense and as difficult it is to deal with,</w:t>
      </w:r>
    </w:p>
    <w:p>
      <w:r>
        <w:rPr>
          <w:rFonts w:ascii="Arial" w:hAnsi="Arial" w:eastAsia="Arial"/>
          <w:b w:val="0"/>
          <w:sz w:val="22"/>
        </w:rPr>
        <w:t>and as difficult as anything that I know,</w:t>
      </w:r>
    </w:p>
    <w:p>
      <w:r>
        <w:rPr>
          <w:rFonts w:ascii="Arial" w:hAnsi="Arial" w:eastAsia="Arial"/>
          <w:b w:val="0"/>
          <w:sz w:val="22"/>
        </w:rPr>
        <w:t>and as you lay my sleeping friend,</w:t>
      </w:r>
    </w:p>
    <w:p>
      <w:r>
        <w:rPr>
          <w:rFonts w:ascii="Arial" w:hAnsi="Arial" w:eastAsia="Arial"/>
          <w:b w:val="0"/>
          <w:sz w:val="22"/>
        </w:rPr>
        <w:t>in the ground below,</w:t>
      </w:r>
    </w:p>
    <w:p>
      <w:r>
        <w:rPr>
          <w:rFonts w:ascii="Arial" w:hAnsi="Arial" w:eastAsia="Arial"/>
          <w:b w:val="0"/>
          <w:sz w:val="22"/>
        </w:rPr>
        <w:t>oh, how my sorrow flows,</w:t>
      </w:r>
    </w:p>
    <w:p>
      <w:r>
        <w:rPr>
          <w:rFonts w:ascii="Arial" w:hAnsi="Arial" w:eastAsia="Arial"/>
          <w:b w:val="0"/>
          <w:sz w:val="22"/>
        </w:rPr>
        <w:t>and it always will,</w:t>
      </w:r>
    </w:p>
    <w:p>
      <w:r>
        <w:rPr>
          <w:rFonts w:ascii="Arial" w:hAnsi="Arial" w:eastAsia="Arial"/>
          <w:b w:val="0"/>
          <w:sz w:val="22"/>
        </w:rPr>
        <w:t>it always will I know,</w:t>
      </w:r>
    </w:p>
    <w:p>
      <w:r>
        <w:rPr>
          <w:rFonts w:ascii="Arial" w:hAnsi="Arial" w:eastAsia="Arial"/>
          <w:b w:val="0"/>
          <w:sz w:val="22"/>
        </w:rPr>
        <w:t>for I can never replace you,</w:t>
      </w:r>
    </w:p>
    <w:p>
      <w:r>
        <w:rPr>
          <w:rFonts w:ascii="Arial" w:hAnsi="Arial" w:eastAsia="Arial"/>
          <w:b w:val="0"/>
          <w:sz w:val="22"/>
        </w:rPr>
        <w:t>and in my heart and in my mind,</w:t>
      </w:r>
    </w:p>
    <w:p>
      <w:r>
        <w:rPr>
          <w:rFonts w:ascii="Arial" w:hAnsi="Arial" w:eastAsia="Arial"/>
          <w:b w:val="0"/>
          <w:sz w:val="22"/>
        </w:rPr>
        <w:t>you will be remembered forever more,</w:t>
      </w:r>
    </w:p>
    <w:p>
      <w:r>
        <w:rPr>
          <w:rFonts w:ascii="Arial" w:hAnsi="Arial" w:eastAsia="Arial"/>
          <w:b w:val="0"/>
          <w:sz w:val="22"/>
        </w:rPr>
        <w:t>for you meant more to me,</w:t>
      </w:r>
    </w:p>
    <w:p>
      <w:r>
        <w:rPr>
          <w:rFonts w:ascii="Arial" w:hAnsi="Arial" w:eastAsia="Arial"/>
          <w:b w:val="0"/>
          <w:sz w:val="22"/>
        </w:rPr>
        <w:t>than you will ever know,</w:t>
      </w:r>
    </w:p>
    <w:p>
      <w:r>
        <w:rPr>
          <w:rFonts w:ascii="Arial" w:hAnsi="Arial" w:eastAsia="Arial"/>
          <w:b w:val="0"/>
          <w:sz w:val="22"/>
        </w:rPr>
        <w:t>so, rest well my sleeping friend,</w:t>
      </w:r>
    </w:p>
    <w:p>
      <w:r>
        <w:rPr>
          <w:rFonts w:ascii="Arial" w:hAnsi="Arial" w:eastAsia="Arial"/>
          <w:b w:val="0"/>
          <w:sz w:val="22"/>
        </w:rPr>
        <w:t>and I will keep a candle lit for you,</w:t>
      </w:r>
    </w:p>
    <w:p>
      <w:r>
        <w:rPr>
          <w:rFonts w:ascii="Arial" w:hAnsi="Arial" w:eastAsia="Arial"/>
          <w:b w:val="0"/>
          <w:sz w:val="22"/>
        </w:rPr>
        <w:t>burning bright inside me,</w:t>
      </w:r>
    </w:p>
    <w:p>
      <w:r>
        <w:rPr>
          <w:rFonts w:ascii="Arial" w:hAnsi="Arial" w:eastAsia="Arial"/>
          <w:b w:val="0"/>
          <w:sz w:val="22"/>
        </w:rPr>
        <w:t>and I will never forget you,</w:t>
      </w:r>
    </w:p>
    <w:p>
      <w:r>
        <w:rPr>
          <w:rFonts w:ascii="Arial" w:hAnsi="Arial" w:eastAsia="Arial"/>
          <w:b w:val="0"/>
          <w:sz w:val="22"/>
        </w:rPr>
        <w:t>and I will never let you go,</w:t>
      </w:r>
    </w:p>
    <w:p>
      <w:r>
        <w:rPr>
          <w:rFonts w:ascii="Arial" w:hAnsi="Arial" w:eastAsia="Arial"/>
          <w:b w:val="0"/>
          <w:sz w:val="22"/>
        </w:rPr>
        <w:t>I will never let you go.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