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the footsteps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In the footsteps that you walk,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words that you say,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whom you talk,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 heart and the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 not let negative retorts disturb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ignore those ignorant few,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 are less courteous than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do not let those ignorant few bully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do not let them belittle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are better than those who,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would try to grind you down,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grind you down into the ground,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their uneducated opinions,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their uneducated views,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 footsteps that you walk,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 words that you say,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whom you talk,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 not waste any time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there is no point with them,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wasting a single second of the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are much better off,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simply walking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talking to yourself if you have to,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it will make more sense,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do less damage to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ignore those ignorant,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uneducated few,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be, be a much happier you.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