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fields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Here I am, stood in the fields with the wheat,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sorting the chaff, sorting out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sky above inspires me without a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clouds they float on by of their own accords,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float on by like rebels without a cause,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 I am rather sedentary amongst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feel grounded and astounded by all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calming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to me is nature and all its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stand in the fields with the wheat,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sorting the chaff,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pondering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 beams and brings me out in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me glowing long after the sun has set and passed.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