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distance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distance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distance of time between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beauty in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silence in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reflection of a magnitude rarely felt,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long to reach out my hand to yours,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nowhere to be seen,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but a muscle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remembrance of that connection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remembrance of our love so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remembrance of what love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distance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distance of time between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beauty in silence,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silence in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such emptiness, and such loneliness,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despondency,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wish I was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wish I was with you, but sadly, it was not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feel the loss of you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just will not go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so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all I can do is live in memories and dreams,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can do is think of the good times that we had,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they say time is a healer,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I can do at this moment is live a little regretfully.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