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deathly hallows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deathly hallows sorrow grows,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deathly hallows where hardly anyone goes,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between the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large branches casting the shadows,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across the ground,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boggy ground that waters the Earth all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the owls hoot and the animal’s scoot,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a kind of fear in the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makes the hairs on the back of your neck stand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leaving tingling sensations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a deathly silence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single grave under a tree,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upon the gravestone it reads I came to meet my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came to meet my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murdered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murdered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beware all who enter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beware for all is not what it seems, for darkness lurks,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darkness here can turn even love to death,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 the black of night and the starry skies,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moonbeams,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dead and no more will she trouble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she is dead too, and in self-defence I sent her to hell,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place, this deathly hallows,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was hell upon the Earth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this place where you now dwell,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let it be a lesson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certainly was a lesson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