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dead of night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the dead of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candlelight,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stars out and the moon shining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beautiful you look,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elegant in your red dress,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glorious your eyes are and how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what a beauty you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voice, it is as silky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melts me instantly,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brings me such great delight,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wonder it is to hold you in my vision,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my heart it flutters,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every time I see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every time I do not,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absence makes the heart grow fonder,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apart from you in my mind I wander,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there is no greater delight,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 to see you before me my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hold you in my arms so tight,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kiss you in the dead of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candlelight,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by the fireside,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outside the stars are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moon outside,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 shining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oh, how wonderful it is to be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be able to gaze into your gorgeous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 lose myself in every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wonder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kiss and we cuddle,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whole night through,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in heaven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beautiful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oh, how I wonder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 awaken my senses,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so gloriously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alive I feel,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your heart it beats next to mine,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make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under the starry skies in the summertime,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mind and mine,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mine intertwined,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beautiful are your sensual delights,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set me aflame so gloriously,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through the passionate night.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