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darkest of nights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darkest of nights, In the darkest of times,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wildest of hearts,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moments of clarity,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will you find, the path to the truth,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forms in the crucible of the mind?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