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dark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dark 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not shattered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dark 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not torn,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world apart.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dark 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a broken heart.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dark, 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having erased you from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left you in the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thankfully,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have you a hold of my heart.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dark 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in the darkness of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age gladly passed.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dark 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no negative,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thoughts flow through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looking at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they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shine down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heavens so glorious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wonderfully their light it fills me with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majestically they capture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this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happy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your love here under the stars.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