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crowds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crowds and in the street,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people that you meet,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a colourful world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full of all nationalities who do exist,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partake of their place upon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racial harmony there is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beauty there is colour,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colour and harmony upon the earth.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