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city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city the night couldn't come too soon,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day was ragged,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day was full of fools and buffoons.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city the night couldn't come too soon,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sat at the table you relaxed your weary feet,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drank regretting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was an abomination,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sore and sick headed,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hours that you spent dealing with idiots,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nothing to lose,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city the night couldn't come too soon,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day was written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those morose imbecilic loons,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watched the light depart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welcomed thoughts of werewolves,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werewolves to eviscerate those you had to deal with,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 daily basis for they came at you unknown,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wingers and the complainers,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slightly deranged,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at least you got paid,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in the city as the evening came,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drank a little,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ate a little,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watched the smiles upon the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enjoyed the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appreciated the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wondered why you had to deal with,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insane people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with nothing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nothing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away on holiday and let the werewolves roam,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them take the lunatics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am done in this city and here I am losing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I stay here much longer,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end up dead in the gutter,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family won't appreciate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get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appreciate the 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beauty with the blonde hair in front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beautiful smile and the button nose,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beauty with eyes as wide as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stay here a little while and talk to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get lucky and while the night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talk to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talk to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forget about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 on, buy her a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on, you know you want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could do with a little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lonely and crazy is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much better Is the city at night, for it makes more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no loons, and it is a classier place anyway,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go on buy her a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she's looking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she's smiling at you, so, go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on what have you got to lose,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has got to be better than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way she looks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fingers crossed,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goes,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introduce myself,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will buy her a drink and get to know her a little,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she falls in love with me, well damn, I'll be lucky,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sure will be better than the loons and the buffoons,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insane people that I'd rather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at her they are gone in an instant,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beauty and life in her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beauty that I could never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here goes,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get up from the table and walk towards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smile on my face, and what will be who knows.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