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cities</w:t>
      </w:r>
    </w:p>
    <w:p/>
    <w:p>
      <w:r>
        <w:rPr>
          <w:rFonts w:ascii="Arial" w:hAnsi="Arial" w:eastAsia="Arial"/>
          <w:b w:val="0"/>
          <w:sz w:val="22"/>
        </w:rPr>
        <w:t>In the cities light,</w:t>
      </w:r>
    </w:p>
    <w:p>
      <w:r>
        <w:rPr>
          <w:rFonts w:ascii="Arial" w:hAnsi="Arial" w:eastAsia="Arial"/>
          <w:b w:val="0"/>
          <w:sz w:val="22"/>
        </w:rPr>
        <w:t>in the city’s shades,</w:t>
      </w:r>
    </w:p>
    <w:p>
      <w:r>
        <w:rPr>
          <w:rFonts w:ascii="Arial" w:hAnsi="Arial" w:eastAsia="Arial"/>
          <w:b w:val="0"/>
          <w:sz w:val="22"/>
        </w:rPr>
        <w:t>in the minds so bright,</w:t>
      </w:r>
    </w:p>
    <w:p>
      <w:r>
        <w:rPr>
          <w:rFonts w:ascii="Arial" w:hAnsi="Arial" w:eastAsia="Arial"/>
          <w:b w:val="0"/>
          <w:sz w:val="22"/>
        </w:rPr>
        <w:t>and in the less educated minds,</w:t>
      </w:r>
    </w:p>
    <w:p>
      <w:r>
        <w:rPr>
          <w:rFonts w:ascii="Arial" w:hAnsi="Arial" w:eastAsia="Arial"/>
          <w:b w:val="0"/>
          <w:sz w:val="22"/>
        </w:rPr>
        <w:t>and at night and in the day,</w:t>
      </w:r>
    </w:p>
    <w:p>
      <w:r>
        <w:rPr>
          <w:rFonts w:ascii="Arial" w:hAnsi="Arial" w:eastAsia="Arial"/>
          <w:b w:val="0"/>
          <w:sz w:val="22"/>
        </w:rPr>
        <w:t>there are people everywhere,</w:t>
      </w:r>
    </w:p>
    <w:p>
      <w:r>
        <w:rPr>
          <w:rFonts w:ascii="Arial" w:hAnsi="Arial" w:eastAsia="Arial"/>
          <w:b w:val="0"/>
          <w:sz w:val="22"/>
        </w:rPr>
        <w:t>there are people going here and there,</w:t>
      </w:r>
    </w:p>
    <w:p>
      <w:r>
        <w:rPr>
          <w:rFonts w:ascii="Arial" w:hAnsi="Arial" w:eastAsia="Arial"/>
          <w:b w:val="0"/>
          <w:sz w:val="22"/>
        </w:rPr>
        <w:t>and there are people going everywhere,</w:t>
      </w:r>
    </w:p>
    <w:p>
      <w:r>
        <w:rPr>
          <w:rFonts w:ascii="Arial" w:hAnsi="Arial" w:eastAsia="Arial"/>
          <w:b w:val="0"/>
          <w:sz w:val="22"/>
        </w:rPr>
        <w:t>at such a frantic pace,</w:t>
      </w:r>
    </w:p>
    <w:p>
      <w:r>
        <w:rPr>
          <w:rFonts w:ascii="Arial" w:hAnsi="Arial" w:eastAsia="Arial"/>
          <w:b w:val="0"/>
          <w:sz w:val="22"/>
        </w:rPr>
        <w:t>and modern life disturbs minds,</w:t>
      </w:r>
    </w:p>
    <w:p>
      <w:r>
        <w:rPr>
          <w:rFonts w:ascii="Arial" w:hAnsi="Arial" w:eastAsia="Arial"/>
          <w:b w:val="0"/>
          <w:sz w:val="22"/>
        </w:rPr>
        <w:t>and stresses people,</w:t>
      </w:r>
    </w:p>
    <w:p>
      <w:r>
        <w:rPr>
          <w:rFonts w:ascii="Arial" w:hAnsi="Arial" w:eastAsia="Arial"/>
          <w:b w:val="0"/>
          <w:sz w:val="22"/>
        </w:rPr>
        <w:t>and pushes people to their limits,</w:t>
      </w:r>
    </w:p>
    <w:p>
      <w:r>
        <w:rPr>
          <w:rFonts w:ascii="Arial" w:hAnsi="Arial" w:eastAsia="Arial"/>
          <w:b w:val="0"/>
          <w:sz w:val="22"/>
        </w:rPr>
        <w:t>and in the inanities,</w:t>
      </w:r>
    </w:p>
    <w:p>
      <w:r>
        <w:rPr>
          <w:rFonts w:ascii="Arial" w:hAnsi="Arial" w:eastAsia="Arial"/>
          <w:b w:val="0"/>
          <w:sz w:val="22"/>
        </w:rPr>
        <w:t>and the insanity of the times,</w:t>
      </w:r>
    </w:p>
    <w:p>
      <w:r>
        <w:rPr>
          <w:rFonts w:ascii="Arial" w:hAnsi="Arial" w:eastAsia="Arial"/>
          <w:b w:val="0"/>
          <w:sz w:val="22"/>
        </w:rPr>
        <w:t>and in the homeless on the streets,</w:t>
      </w:r>
    </w:p>
    <w:p>
      <w:r>
        <w:rPr>
          <w:rFonts w:ascii="Arial" w:hAnsi="Arial" w:eastAsia="Arial"/>
          <w:b w:val="0"/>
          <w:sz w:val="22"/>
        </w:rPr>
        <w:t>and from the stabbings,</w:t>
      </w:r>
    </w:p>
    <w:p>
      <w:r>
        <w:rPr>
          <w:rFonts w:ascii="Arial" w:hAnsi="Arial" w:eastAsia="Arial"/>
          <w:b w:val="0"/>
          <w:sz w:val="22"/>
        </w:rPr>
        <w:t>and from the shootings,</w:t>
      </w:r>
    </w:p>
    <w:p>
      <w:r>
        <w:rPr>
          <w:rFonts w:ascii="Arial" w:hAnsi="Arial" w:eastAsia="Arial"/>
          <w:b w:val="0"/>
          <w:sz w:val="22"/>
        </w:rPr>
        <w:t>and amongst the litter and the pigeons,</w:t>
      </w:r>
    </w:p>
    <w:p>
      <w:r>
        <w:rPr>
          <w:rFonts w:ascii="Arial" w:hAnsi="Arial" w:eastAsia="Arial"/>
          <w:b w:val="0"/>
          <w:sz w:val="22"/>
        </w:rPr>
        <w:t>distress it finds a home in them,</w:t>
      </w:r>
    </w:p>
    <w:p>
      <w:r>
        <w:rPr>
          <w:rFonts w:ascii="Arial" w:hAnsi="Arial" w:eastAsia="Arial"/>
          <w:b w:val="0"/>
          <w:sz w:val="22"/>
        </w:rPr>
        <w:t>and depression sets in,</w:t>
      </w:r>
    </w:p>
    <w:p>
      <w:r>
        <w:rPr>
          <w:rFonts w:ascii="Arial" w:hAnsi="Arial" w:eastAsia="Arial"/>
          <w:b w:val="0"/>
          <w:sz w:val="22"/>
        </w:rPr>
        <w:t>and how terribly it works its way on in,</w:t>
      </w:r>
    </w:p>
    <w:p>
      <w:r>
        <w:rPr>
          <w:rFonts w:ascii="Arial" w:hAnsi="Arial" w:eastAsia="Arial"/>
          <w:b w:val="0"/>
          <w:sz w:val="22"/>
        </w:rPr>
        <w:t>it works its way on in,</w:t>
      </w:r>
    </w:p>
    <w:p>
      <w:r>
        <w:rPr>
          <w:rFonts w:ascii="Arial" w:hAnsi="Arial" w:eastAsia="Arial"/>
          <w:b w:val="0"/>
          <w:sz w:val="22"/>
        </w:rPr>
        <w:t>from depression and crime,</w:t>
      </w:r>
    </w:p>
    <w:p>
      <w:r>
        <w:rPr>
          <w:rFonts w:ascii="Arial" w:hAnsi="Arial" w:eastAsia="Arial"/>
          <w:b w:val="0"/>
          <w:sz w:val="22"/>
        </w:rPr>
        <w:t>and in the daily grind and the grime,</w:t>
      </w:r>
    </w:p>
    <w:p>
      <w:r>
        <w:rPr>
          <w:rFonts w:ascii="Arial" w:hAnsi="Arial" w:eastAsia="Arial"/>
          <w:b w:val="0"/>
          <w:sz w:val="22"/>
        </w:rPr>
        <w:t>the mentality of poverty is there for all to see,</w:t>
      </w:r>
    </w:p>
    <w:p>
      <w:r>
        <w:rPr>
          <w:rFonts w:ascii="Arial" w:hAnsi="Arial" w:eastAsia="Arial"/>
          <w:b w:val="0"/>
          <w:sz w:val="22"/>
        </w:rPr>
        <w:t>and it is a horrific and a humbling,</w:t>
      </w:r>
    </w:p>
    <w:p>
      <w:r>
        <w:rPr>
          <w:rFonts w:ascii="Arial" w:hAnsi="Arial" w:eastAsia="Arial"/>
          <w:b w:val="0"/>
          <w:sz w:val="22"/>
        </w:rPr>
        <w:t>and a humiliating thing,</w:t>
      </w:r>
    </w:p>
    <w:p>
      <w:r>
        <w:rPr>
          <w:rFonts w:ascii="Arial" w:hAnsi="Arial" w:eastAsia="Arial"/>
          <w:b w:val="0"/>
          <w:sz w:val="22"/>
        </w:rPr>
        <w:t>that is seen far too many times,</w:t>
      </w:r>
    </w:p>
    <w:p>
      <w:r>
        <w:rPr>
          <w:rFonts w:ascii="Arial" w:hAnsi="Arial" w:eastAsia="Arial"/>
          <w:b w:val="0"/>
          <w:sz w:val="22"/>
        </w:rPr>
        <w:t>and in the homeless it expresses their pain,</w:t>
      </w:r>
    </w:p>
    <w:p>
      <w:r>
        <w:rPr>
          <w:rFonts w:ascii="Arial" w:hAnsi="Arial" w:eastAsia="Arial"/>
          <w:b w:val="0"/>
          <w:sz w:val="22"/>
        </w:rPr>
        <w:t>in such wicked ways,</w:t>
      </w:r>
    </w:p>
    <w:p>
      <w:r>
        <w:rPr>
          <w:rFonts w:ascii="Arial" w:hAnsi="Arial" w:eastAsia="Arial"/>
          <w:b w:val="0"/>
          <w:sz w:val="22"/>
        </w:rPr>
        <w:t>through drug usage,</w:t>
      </w:r>
    </w:p>
    <w:p>
      <w:r>
        <w:rPr>
          <w:rFonts w:ascii="Arial" w:hAnsi="Arial" w:eastAsia="Arial"/>
          <w:b w:val="0"/>
          <w:sz w:val="22"/>
        </w:rPr>
        <w:t>and through knife crime,</w:t>
      </w:r>
    </w:p>
    <w:p>
      <w:r>
        <w:rPr>
          <w:rFonts w:ascii="Arial" w:hAnsi="Arial" w:eastAsia="Arial"/>
          <w:b w:val="0"/>
          <w:sz w:val="22"/>
        </w:rPr>
        <w:t>through shootings and thefts,</w:t>
      </w:r>
    </w:p>
    <w:p>
      <w:r>
        <w:rPr>
          <w:rFonts w:ascii="Arial" w:hAnsi="Arial" w:eastAsia="Arial"/>
          <w:b w:val="0"/>
          <w:sz w:val="22"/>
        </w:rPr>
        <w:t>and through looting,</w:t>
      </w:r>
    </w:p>
    <w:p>
      <w:r>
        <w:rPr>
          <w:rFonts w:ascii="Arial" w:hAnsi="Arial" w:eastAsia="Arial"/>
          <w:b w:val="0"/>
          <w:sz w:val="22"/>
        </w:rPr>
        <w:t>and it really is a shame to see,</w:t>
      </w:r>
    </w:p>
    <w:p>
      <w:r>
        <w:rPr>
          <w:rFonts w:ascii="Arial" w:hAnsi="Arial" w:eastAsia="Arial"/>
          <w:b w:val="0"/>
          <w:sz w:val="22"/>
        </w:rPr>
        <w:t>vast numbers in society,</w:t>
      </w:r>
    </w:p>
    <w:p>
      <w:r>
        <w:rPr>
          <w:rFonts w:ascii="Arial" w:hAnsi="Arial" w:eastAsia="Arial"/>
          <w:b w:val="0"/>
          <w:sz w:val="22"/>
        </w:rPr>
        <w:t>brought down by this inequality,</w:t>
      </w:r>
    </w:p>
    <w:p>
      <w:r>
        <w:rPr>
          <w:rFonts w:ascii="Arial" w:hAnsi="Arial" w:eastAsia="Arial"/>
          <w:b w:val="0"/>
          <w:sz w:val="22"/>
        </w:rPr>
        <w:t>and by the inability of people to use their heads,</w:t>
      </w:r>
    </w:p>
    <w:p>
      <w:r>
        <w:rPr>
          <w:rFonts w:ascii="Arial" w:hAnsi="Arial" w:eastAsia="Arial"/>
          <w:b w:val="0"/>
          <w:sz w:val="22"/>
        </w:rPr>
        <w:t>and because of the inability to think more clearly,</w:t>
      </w:r>
    </w:p>
    <w:p>
      <w:r>
        <w:rPr>
          <w:rFonts w:ascii="Arial" w:hAnsi="Arial" w:eastAsia="Arial"/>
          <w:b w:val="0"/>
          <w:sz w:val="22"/>
        </w:rPr>
        <w:t>and by helping more often,</w:t>
      </w:r>
    </w:p>
    <w:p>
      <w:r>
        <w:rPr>
          <w:rFonts w:ascii="Arial" w:hAnsi="Arial" w:eastAsia="Arial"/>
          <w:b w:val="0"/>
          <w:sz w:val="22"/>
        </w:rPr>
        <w:t>when you think about it if you tried hard enough,</w:t>
      </w:r>
    </w:p>
    <w:p>
      <w:r>
        <w:rPr>
          <w:rFonts w:ascii="Arial" w:hAnsi="Arial" w:eastAsia="Arial"/>
          <w:b w:val="0"/>
          <w:sz w:val="22"/>
        </w:rPr>
        <w:t>it really is not difficult at all,</w:t>
      </w:r>
    </w:p>
    <w:p>
      <w:r>
        <w:rPr>
          <w:rFonts w:ascii="Arial" w:hAnsi="Arial" w:eastAsia="Arial"/>
          <w:b w:val="0"/>
          <w:sz w:val="22"/>
        </w:rPr>
        <w:t>because homelessness and knife crime,</w:t>
      </w:r>
    </w:p>
    <w:p>
      <w:r>
        <w:rPr>
          <w:rFonts w:ascii="Arial" w:hAnsi="Arial" w:eastAsia="Arial"/>
          <w:b w:val="0"/>
          <w:sz w:val="22"/>
        </w:rPr>
        <w:t>and gun crime are solvable,</w:t>
      </w:r>
    </w:p>
    <w:p>
      <w:r>
        <w:rPr>
          <w:rFonts w:ascii="Arial" w:hAnsi="Arial" w:eastAsia="Arial"/>
          <w:b w:val="0"/>
          <w:sz w:val="22"/>
        </w:rPr>
        <w:t>and together as humanity,</w:t>
      </w:r>
    </w:p>
    <w:p>
      <w:r>
        <w:rPr>
          <w:rFonts w:ascii="Arial" w:hAnsi="Arial" w:eastAsia="Arial"/>
          <w:b w:val="0"/>
          <w:sz w:val="22"/>
        </w:rPr>
        <w:t>if we all agreed more often,</w:t>
      </w:r>
    </w:p>
    <w:p>
      <w:r>
        <w:rPr>
          <w:rFonts w:ascii="Arial" w:hAnsi="Arial" w:eastAsia="Arial"/>
          <w:b w:val="0"/>
          <w:sz w:val="22"/>
        </w:rPr>
        <w:t>no mountain no matter how great is unconquerable.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