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cemetery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cemetery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cemetery where I buried you next to the rosebush,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linger in my thoughts frequently,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my heartbeat,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aware of my own mortality,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more aware than I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cemetery by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here, I always tell you that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think of life and how you went to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fought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only have one thing that I wish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to see my son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other side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live with him until the end of my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my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coming true, coming true finally,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will probably be the last time or two or 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hat I get to spend time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feels sad, incredibly sad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will no longer be near me, no longer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be on the other side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will always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always be in my thoughts Mary,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times shared in my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honour you, I will scatter roses in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send them to you Mary,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read out your favourite poetry,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for you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watch the roses float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kisses that you gave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good times that we shared,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have flowers placed upon your grave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regularly Mary,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visit you at night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loved you more than anyone,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than anyone,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meant more to me than anyone ever did,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until we meet again Mary,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send your favourite roses,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ocean waves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think of you in my arms the way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way it used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remember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 away across the oceans and the seas.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