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cemetery</w:t>
      </w:r>
    </w:p>
    <w:p/>
    <w:p>
      <w:r>
        <w:rPr>
          <w:rFonts w:ascii="Arial" w:hAnsi="Arial" w:eastAsia="Arial"/>
          <w:b w:val="0"/>
          <w:sz w:val="22"/>
        </w:rPr>
        <w:t>In Futura, in the mortuary,</w:t>
      </w:r>
    </w:p>
    <w:p>
      <w:r>
        <w:rPr>
          <w:rFonts w:ascii="Arial" w:hAnsi="Arial" w:eastAsia="Arial"/>
          <w:b w:val="0"/>
          <w:sz w:val="22"/>
        </w:rPr>
        <w:t>they tell jokes to dead corpses,</w:t>
      </w:r>
    </w:p>
    <w:p>
      <w:r>
        <w:rPr>
          <w:rFonts w:ascii="Arial" w:hAnsi="Arial" w:eastAsia="Arial"/>
          <w:b w:val="0"/>
          <w:sz w:val="22"/>
        </w:rPr>
        <w:t>and feed them to the animals,</w:t>
      </w:r>
    </w:p>
    <w:p>
      <w:r>
        <w:rPr>
          <w:rFonts w:ascii="Arial" w:hAnsi="Arial" w:eastAsia="Arial"/>
          <w:b w:val="0"/>
          <w:sz w:val="22"/>
        </w:rPr>
        <w:t>as men in bio suits,</w:t>
      </w:r>
    </w:p>
    <w:p>
      <w:r>
        <w:rPr>
          <w:rFonts w:ascii="Arial" w:hAnsi="Arial" w:eastAsia="Arial"/>
          <w:b w:val="0"/>
          <w:sz w:val="22"/>
        </w:rPr>
        <w:t>they play rock and roll music,</w:t>
      </w:r>
    </w:p>
    <w:p>
      <w:r>
        <w:rPr>
          <w:rFonts w:ascii="Arial" w:hAnsi="Arial" w:eastAsia="Arial"/>
          <w:b w:val="0"/>
          <w:sz w:val="22"/>
        </w:rPr>
        <w:t>and off the stomachs of the dead, they eat their dinners,</w:t>
      </w:r>
    </w:p>
    <w:p>
      <w:r>
        <w:rPr>
          <w:rFonts w:ascii="Arial" w:hAnsi="Arial" w:eastAsia="Arial"/>
          <w:b w:val="0"/>
          <w:sz w:val="22"/>
        </w:rPr>
        <w:t>whilst shopping for goods on their mobile phones and watching TV,</w:t>
      </w:r>
    </w:p>
    <w:p>
      <w:r>
        <w:rPr>
          <w:rFonts w:ascii="Arial" w:hAnsi="Arial" w:eastAsia="Arial"/>
          <w:b w:val="0"/>
          <w:sz w:val="22"/>
        </w:rPr>
        <w:t>as they try to smarten up their miserable homes,</w:t>
      </w:r>
    </w:p>
    <w:p>
      <w:r>
        <w:rPr>
          <w:rFonts w:ascii="Arial" w:hAnsi="Arial" w:eastAsia="Arial"/>
          <w:b w:val="0"/>
          <w:sz w:val="22"/>
        </w:rPr>
        <w:t>and in the cemetery by the polluted sea,</w:t>
      </w:r>
    </w:p>
    <w:p>
      <w:r>
        <w:rPr>
          <w:rFonts w:ascii="Arial" w:hAnsi="Arial" w:eastAsia="Arial"/>
          <w:b w:val="0"/>
          <w:sz w:val="22"/>
        </w:rPr>
        <w:t>it is as melancholy as can be,</w:t>
      </w:r>
    </w:p>
    <w:p>
      <w:r>
        <w:rPr>
          <w:rFonts w:ascii="Arial" w:hAnsi="Arial" w:eastAsia="Arial"/>
          <w:b w:val="0"/>
          <w:sz w:val="22"/>
        </w:rPr>
        <w:t>as the workers,</w:t>
      </w:r>
    </w:p>
    <w:p>
      <w:r>
        <w:rPr>
          <w:rFonts w:ascii="Arial" w:hAnsi="Arial" w:eastAsia="Arial"/>
          <w:b w:val="0"/>
          <w:sz w:val="22"/>
        </w:rPr>
        <w:t>they smoke cigarettes,</w:t>
      </w:r>
    </w:p>
    <w:p>
      <w:r>
        <w:rPr>
          <w:rFonts w:ascii="Arial" w:hAnsi="Arial" w:eastAsia="Arial"/>
          <w:b w:val="0"/>
          <w:sz w:val="22"/>
        </w:rPr>
        <w:t>and whistle in between and stare out to sea,</w:t>
      </w:r>
    </w:p>
    <w:p>
      <w:r>
        <w:rPr>
          <w:rFonts w:ascii="Arial" w:hAnsi="Arial" w:eastAsia="Arial"/>
          <w:b w:val="0"/>
          <w:sz w:val="22"/>
        </w:rPr>
        <w:t>high on amphetamines,</w:t>
      </w:r>
    </w:p>
    <w:p>
      <w:r>
        <w:rPr>
          <w:rFonts w:ascii="Arial" w:hAnsi="Arial" w:eastAsia="Arial"/>
          <w:b w:val="0"/>
          <w:sz w:val="22"/>
        </w:rPr>
        <w:t>as they bury the corpses unceremoniously,</w:t>
      </w:r>
    </w:p>
    <w:p>
      <w:r>
        <w:rPr>
          <w:rFonts w:ascii="Arial" w:hAnsi="Arial" w:eastAsia="Arial"/>
          <w:b w:val="0"/>
          <w:sz w:val="22"/>
        </w:rPr>
        <w:t>and hide their drug dealing money,</w:t>
      </w:r>
    </w:p>
    <w:p>
      <w:r>
        <w:rPr>
          <w:rFonts w:ascii="Arial" w:hAnsi="Arial" w:eastAsia="Arial"/>
          <w:b w:val="0"/>
          <w:sz w:val="22"/>
        </w:rPr>
        <w:t>whilst laughing their heads off,</w:t>
      </w:r>
    </w:p>
    <w:p>
      <w:r>
        <w:rPr>
          <w:rFonts w:ascii="Arial" w:hAnsi="Arial" w:eastAsia="Arial"/>
          <w:b w:val="0"/>
          <w:sz w:val="22"/>
        </w:rPr>
        <w:t>and fall into the freshly dug graves,</w:t>
      </w:r>
    </w:p>
    <w:p>
      <w:r>
        <w:rPr>
          <w:rFonts w:ascii="Arial" w:hAnsi="Arial" w:eastAsia="Arial"/>
          <w:b w:val="0"/>
          <w:sz w:val="22"/>
        </w:rPr>
        <w:t>and claim they are working, by drinking all day,</w:t>
      </w:r>
    </w:p>
    <w:p>
      <w:r>
        <w:rPr>
          <w:rFonts w:ascii="Arial" w:hAnsi="Arial" w:eastAsia="Arial"/>
          <w:b w:val="0"/>
          <w:sz w:val="22"/>
        </w:rPr>
        <w:t>and acting crazed whilst reciting poetry.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