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cabinet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cabinet there is a mask,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mask you wore to our last dance,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see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you with an aching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remember us dancing slowly,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dancing under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hold the mask in my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memories so sentimental,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come flooding so quickly back,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what you were wearing, a red dress,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your smell,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music that we danced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do a tear falls from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remember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remember the night that you were attacked.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remember the night that you were stabbed.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remember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remember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were killed,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such a violent,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a horrific vicious act.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remember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your blood,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spilled onto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from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can never get rid of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there are so many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many bitter and horrific memories,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no going back,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no going back,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going back to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time when you were 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alive in my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smiling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beguiling me with your charms.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there is no going back.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