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brutality of man</w:t>
      </w:r>
    </w:p>
    <w:p/>
    <w:p>
      <w:r>
        <w:rPr>
          <w:rFonts w:ascii="Arial" w:hAnsi="Arial" w:eastAsia="Arial"/>
          <w:b w:val="0"/>
          <w:sz w:val="22"/>
        </w:rPr>
        <w:t>In the brutality of man,</w:t>
      </w:r>
    </w:p>
    <w:p>
      <w:r>
        <w:rPr>
          <w:rFonts w:ascii="Arial" w:hAnsi="Arial" w:eastAsia="Arial"/>
          <w:b w:val="0"/>
          <w:sz w:val="22"/>
        </w:rPr>
        <w:t>how do you describe the beast inside,</w:t>
      </w:r>
    </w:p>
    <w:p>
      <w:r>
        <w:rPr>
          <w:rFonts w:ascii="Arial" w:hAnsi="Arial" w:eastAsia="Arial"/>
          <w:b w:val="0"/>
          <w:sz w:val="22"/>
        </w:rPr>
        <w:t>the beast inside so many that rages,</w:t>
      </w:r>
    </w:p>
    <w:p>
      <w:r>
        <w:rPr>
          <w:rFonts w:ascii="Arial" w:hAnsi="Arial" w:eastAsia="Arial"/>
          <w:b w:val="0"/>
          <w:sz w:val="22"/>
        </w:rPr>
        <w:t>and that causes so many not to give a damn,</w:t>
      </w:r>
    </w:p>
    <w:p>
      <w:r>
        <w:rPr>
          <w:rFonts w:ascii="Arial" w:hAnsi="Arial" w:eastAsia="Arial"/>
          <w:b w:val="0"/>
          <w:sz w:val="22"/>
        </w:rPr>
        <w:t>In the brutality of man,</w:t>
      </w:r>
    </w:p>
    <w:p>
      <w:r>
        <w:rPr>
          <w:rFonts w:ascii="Arial" w:hAnsi="Arial" w:eastAsia="Arial"/>
          <w:b w:val="0"/>
          <w:sz w:val="22"/>
        </w:rPr>
        <w:t>what terrible greed and jealousy there is,</w:t>
      </w:r>
    </w:p>
    <w:p>
      <w:r>
        <w:rPr>
          <w:rFonts w:ascii="Arial" w:hAnsi="Arial" w:eastAsia="Arial"/>
          <w:b w:val="0"/>
          <w:sz w:val="22"/>
        </w:rPr>
        <w:t>that ignites the sparks,</w:t>
      </w:r>
    </w:p>
    <w:p>
      <w:r>
        <w:rPr>
          <w:rFonts w:ascii="Arial" w:hAnsi="Arial" w:eastAsia="Arial"/>
          <w:b w:val="0"/>
          <w:sz w:val="22"/>
        </w:rPr>
        <w:t>the sparks that light the flames,</w:t>
      </w:r>
    </w:p>
    <w:p>
      <w:r>
        <w:rPr>
          <w:rFonts w:ascii="Arial" w:hAnsi="Arial" w:eastAsia="Arial"/>
          <w:b w:val="0"/>
          <w:sz w:val="22"/>
        </w:rPr>
        <w:t>that causes the explosions,</w:t>
      </w:r>
    </w:p>
    <w:p>
      <w:r>
        <w:rPr>
          <w:rFonts w:ascii="Arial" w:hAnsi="Arial" w:eastAsia="Arial"/>
          <w:b w:val="0"/>
          <w:sz w:val="22"/>
        </w:rPr>
        <w:t>and that fills minds with rage,</w:t>
      </w:r>
    </w:p>
    <w:p>
      <w:r>
        <w:rPr>
          <w:rFonts w:ascii="Arial" w:hAnsi="Arial" w:eastAsia="Arial"/>
          <w:b w:val="0"/>
          <w:sz w:val="22"/>
        </w:rPr>
        <w:t>minds filled with rage that cause such evil across the world,</w:t>
      </w:r>
    </w:p>
    <w:p>
      <w:r>
        <w:rPr>
          <w:rFonts w:ascii="Arial" w:hAnsi="Arial" w:eastAsia="Arial"/>
          <w:b w:val="0"/>
          <w:sz w:val="22"/>
        </w:rPr>
        <w:t>and that cause such inhumanity to humanity,</w:t>
      </w:r>
    </w:p>
    <w:p>
      <w:r>
        <w:rPr>
          <w:rFonts w:ascii="Arial" w:hAnsi="Arial" w:eastAsia="Arial"/>
          <w:b w:val="0"/>
          <w:sz w:val="22"/>
        </w:rPr>
        <w:t>minds filled with rage that causes such violence,</w:t>
      </w:r>
    </w:p>
    <w:p>
      <w:r>
        <w:rPr>
          <w:rFonts w:ascii="Arial" w:hAnsi="Arial" w:eastAsia="Arial"/>
          <w:b w:val="0"/>
          <w:sz w:val="22"/>
        </w:rPr>
        <w:t>such violence with guns and knives,</w:t>
      </w:r>
    </w:p>
    <w:p>
      <w:r>
        <w:rPr>
          <w:rFonts w:ascii="Arial" w:hAnsi="Arial" w:eastAsia="Arial"/>
          <w:b w:val="0"/>
          <w:sz w:val="22"/>
        </w:rPr>
        <w:t>and bombs, and fists,</w:t>
      </w:r>
    </w:p>
    <w:p>
      <w:r>
        <w:rPr>
          <w:rFonts w:ascii="Arial" w:hAnsi="Arial" w:eastAsia="Arial"/>
          <w:b w:val="0"/>
          <w:sz w:val="22"/>
        </w:rPr>
        <w:t>and all weapons that are so easy to find.</w:t>
      </w:r>
    </w:p>
    <w:p>
      <w:r>
        <w:rPr>
          <w:rFonts w:ascii="Arial" w:hAnsi="Arial" w:eastAsia="Arial"/>
          <w:b w:val="0"/>
          <w:sz w:val="22"/>
        </w:rPr>
        <w:t>Minds of rage that cause terrorism,</w:t>
      </w:r>
    </w:p>
    <w:p>
      <w:r>
        <w:rPr>
          <w:rFonts w:ascii="Arial" w:hAnsi="Arial" w:eastAsia="Arial"/>
          <w:b w:val="0"/>
          <w:sz w:val="22"/>
        </w:rPr>
        <w:t>and the wars that we wage,</w:t>
      </w:r>
    </w:p>
    <w:p>
      <w:r>
        <w:rPr>
          <w:rFonts w:ascii="Arial" w:hAnsi="Arial" w:eastAsia="Arial"/>
          <w:b w:val="0"/>
          <w:sz w:val="22"/>
        </w:rPr>
        <w:t>leaving many countries devastated,</w:t>
      </w:r>
    </w:p>
    <w:p>
      <w:r>
        <w:rPr>
          <w:rFonts w:ascii="Arial" w:hAnsi="Arial" w:eastAsia="Arial"/>
          <w:b w:val="0"/>
          <w:sz w:val="22"/>
        </w:rPr>
        <w:t>and destroyed, destroyed by the ignorant, the intolerant,</w:t>
      </w:r>
    </w:p>
    <w:p>
      <w:r>
        <w:rPr>
          <w:rFonts w:ascii="Arial" w:hAnsi="Arial" w:eastAsia="Arial"/>
          <w:b w:val="0"/>
          <w:sz w:val="22"/>
        </w:rPr>
        <w:t>and the bitter and the furiously annoyed,</w:t>
      </w:r>
    </w:p>
    <w:p>
      <w:r>
        <w:rPr>
          <w:rFonts w:ascii="Arial" w:hAnsi="Arial" w:eastAsia="Arial"/>
          <w:b w:val="0"/>
          <w:sz w:val="22"/>
        </w:rPr>
        <w:t>oh, the brutality of man,</w:t>
      </w:r>
    </w:p>
    <w:p>
      <w:r>
        <w:rPr>
          <w:rFonts w:ascii="Arial" w:hAnsi="Arial" w:eastAsia="Arial"/>
          <w:b w:val="0"/>
          <w:sz w:val="22"/>
        </w:rPr>
        <w:t>what a shame it is that it is so often employed,</w:t>
      </w:r>
    </w:p>
    <w:p>
      <w:r>
        <w:rPr>
          <w:rFonts w:ascii="Arial" w:hAnsi="Arial" w:eastAsia="Arial"/>
          <w:b w:val="0"/>
          <w:sz w:val="22"/>
        </w:rPr>
        <w:t>because of the inability to listen,</w:t>
      </w:r>
    </w:p>
    <w:p>
      <w:r>
        <w:rPr>
          <w:rFonts w:ascii="Arial" w:hAnsi="Arial" w:eastAsia="Arial"/>
          <w:b w:val="0"/>
          <w:sz w:val="22"/>
        </w:rPr>
        <w:t>and oh, what a shame it is,</w:t>
      </w:r>
    </w:p>
    <w:p>
      <w:r>
        <w:rPr>
          <w:rFonts w:ascii="Arial" w:hAnsi="Arial" w:eastAsia="Arial"/>
          <w:b w:val="0"/>
          <w:sz w:val="22"/>
        </w:rPr>
        <w:t>that education has not so far eradicated violence,</w:t>
      </w:r>
    </w:p>
    <w:p>
      <w:r>
        <w:rPr>
          <w:rFonts w:ascii="Arial" w:hAnsi="Arial" w:eastAsia="Arial"/>
          <w:b w:val="0"/>
          <w:sz w:val="22"/>
        </w:rPr>
        <w:t>from the world is so frequently,</w:t>
      </w:r>
    </w:p>
    <w:p>
      <w:r>
        <w:rPr>
          <w:rFonts w:ascii="Arial" w:hAnsi="Arial" w:eastAsia="Arial"/>
          <w:b w:val="0"/>
          <w:sz w:val="22"/>
        </w:rPr>
        <w:t>and ineffectively employed.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