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box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In the box that you keep,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box beside the window where you keep your letters,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you keep your dreams,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you keep your wishes,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keep your letters from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in your head you believe,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believe that no matter where we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matter how many thousands of miles apart,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soul is with you and beside you where thou 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believe,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believe we inhabit each other spiritually,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like ghosts which at first,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seemed a little strange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is not strange really, and it comforts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feel you in me, 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feel me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wherever we are, and wherever we will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across the seas and across the oceans,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worlds apart,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worlds apart it does not matter where thou 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though it does matter of course,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would prefer you to be with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when we are apart,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are the soul that lies inside me next to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next to my heart as if we were laying together in bed,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picture you beside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inside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inside my head are visions of you, and I am comforted,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I think of your voice,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do not feel so far away from you 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which always makes me feel better,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I think of the last conversation that we had,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lay there and I begin to slowly fall asleep,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remember the last words that you said,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"I will love you no matter where you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love you through all seasons,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love you in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rain and in the snow,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love you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love you from the highest heights,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if upon the mountain tops that we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love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love you when you are 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love you with such joy,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such joy for you bring me to such happiness,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gloriousness of which I have never previously known,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love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under the clouds in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love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under the stars and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love you no matter,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you are or where you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love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always be in your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shining like a beacon in the dark,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will always be in my life and your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your love it will always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strong as when eros's arrows first pierced my heart.”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at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at night with those words in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matter where you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matter whether we are worlds apart,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will fall asleep comfortably and happily,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you knowing that I love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you knowing that you love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send my love to you when I am awake,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send my love to you when I am asleep,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send you my love in my dreams,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your love always in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your love I will always keep.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