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blink of an eye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blink of an eye such is fascination,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passing moment,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fraction of a second,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so beguiles the eyes and inflames imagination,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a wonder the emotions,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feelings that feed the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their beauteous thunder,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rejuvenate you and carry you aloft,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aloft,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aloft in such momentous permeations,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leaving you in magnificent awe,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forever wonder contentedly at every sensation,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the blink of an eye is fascination,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a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 wonder it is for how it beguiles me, and oh,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I hope to wonder at it forevermore,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life in the blink of an eye it goes so quickly,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it would be a shame to not live life to the full,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the blink of an eye there is such fascination,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such sparks to catch a flame,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capture the imagination,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passing moment,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fraction of a second,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second that so beguiles the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inflames passion,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a shame is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it flies so quickly,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is gone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