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black and the white</w:t>
      </w:r>
    </w:p>
    <w:p/>
    <w:p>
      <w:r>
        <w:rPr>
          <w:rFonts w:ascii="Arial" w:hAnsi="Arial" w:eastAsia="Arial"/>
          <w:b w:val="0"/>
          <w:sz w:val="22"/>
        </w:rPr>
        <w:t>In the black and the white,</w:t>
      </w:r>
    </w:p>
    <w:p>
      <w:r>
        <w:rPr>
          <w:rFonts w:ascii="Arial" w:hAnsi="Arial" w:eastAsia="Arial"/>
          <w:b w:val="0"/>
          <w:sz w:val="22"/>
        </w:rPr>
        <w:t>how much elegance there is in you,</w:t>
      </w:r>
    </w:p>
    <w:p>
      <w:r>
        <w:rPr>
          <w:rFonts w:ascii="Arial" w:hAnsi="Arial" w:eastAsia="Arial"/>
          <w:b w:val="0"/>
          <w:sz w:val="22"/>
        </w:rPr>
        <w:t>such elegance as of the stars at night,</w:t>
      </w:r>
    </w:p>
    <w:p>
      <w:r>
        <w:rPr>
          <w:rFonts w:ascii="Arial" w:hAnsi="Arial" w:eastAsia="Arial"/>
          <w:b w:val="0"/>
          <w:sz w:val="22"/>
        </w:rPr>
        <w:t>and the colours of you they are so powerful,</w:t>
      </w:r>
    </w:p>
    <w:p>
      <w:r>
        <w:rPr>
          <w:rFonts w:ascii="Arial" w:hAnsi="Arial" w:eastAsia="Arial"/>
          <w:b w:val="0"/>
          <w:sz w:val="22"/>
        </w:rPr>
        <w:t>that they do give such incredible delight,</w:t>
      </w:r>
    </w:p>
    <w:p>
      <w:r>
        <w:rPr>
          <w:rFonts w:ascii="Arial" w:hAnsi="Arial" w:eastAsia="Arial"/>
          <w:b w:val="0"/>
          <w:sz w:val="22"/>
        </w:rPr>
        <w:t>and in your eyes,</w:t>
      </w:r>
    </w:p>
    <w:p>
      <w:r>
        <w:rPr>
          <w:rFonts w:ascii="Arial" w:hAnsi="Arial" w:eastAsia="Arial"/>
          <w:b w:val="0"/>
          <w:sz w:val="22"/>
        </w:rPr>
        <w:t>they carry my imagination and my mind,</w:t>
      </w:r>
    </w:p>
    <w:p>
      <w:r>
        <w:rPr>
          <w:rFonts w:ascii="Arial" w:hAnsi="Arial" w:eastAsia="Arial"/>
          <w:b w:val="0"/>
          <w:sz w:val="22"/>
        </w:rPr>
        <w:t>and I,</w:t>
      </w:r>
    </w:p>
    <w:p>
      <w:r>
        <w:rPr>
          <w:rFonts w:ascii="Arial" w:hAnsi="Arial" w:eastAsia="Arial"/>
          <w:b w:val="0"/>
          <w:sz w:val="22"/>
        </w:rPr>
        <w:t>I want you to be alive,</w:t>
      </w:r>
    </w:p>
    <w:p>
      <w:r>
        <w:rPr>
          <w:rFonts w:ascii="Arial" w:hAnsi="Arial" w:eastAsia="Arial"/>
          <w:b w:val="0"/>
          <w:sz w:val="22"/>
        </w:rPr>
        <w:t>I want you to be real,</w:t>
      </w:r>
    </w:p>
    <w:p>
      <w:r>
        <w:rPr>
          <w:rFonts w:ascii="Arial" w:hAnsi="Arial" w:eastAsia="Arial"/>
          <w:b w:val="0"/>
          <w:sz w:val="22"/>
        </w:rPr>
        <w:t>for your eyes they are so powerfully defined,</w:t>
      </w:r>
    </w:p>
    <w:p>
      <w:r>
        <w:rPr>
          <w:rFonts w:ascii="Arial" w:hAnsi="Arial" w:eastAsia="Arial"/>
          <w:b w:val="0"/>
          <w:sz w:val="22"/>
        </w:rPr>
        <w:t>that my emotions are swept up,</w:t>
      </w:r>
    </w:p>
    <w:p>
      <w:r>
        <w:rPr>
          <w:rFonts w:ascii="Arial" w:hAnsi="Arial" w:eastAsia="Arial"/>
          <w:b w:val="0"/>
          <w:sz w:val="22"/>
        </w:rPr>
        <w:t>in the contrast between both day and night,</w:t>
      </w:r>
    </w:p>
    <w:p>
      <w:r>
        <w:rPr>
          <w:rFonts w:ascii="Arial" w:hAnsi="Arial" w:eastAsia="Arial"/>
          <w:b w:val="0"/>
          <w:sz w:val="22"/>
        </w:rPr>
        <w:t>and you fill me with desire,</w:t>
      </w:r>
    </w:p>
    <w:p>
      <w:r>
        <w:rPr>
          <w:rFonts w:ascii="Arial" w:hAnsi="Arial" w:eastAsia="Arial"/>
          <w:b w:val="0"/>
          <w:sz w:val="22"/>
        </w:rPr>
        <w:t>a desire to be in your shadow,</w:t>
      </w:r>
    </w:p>
    <w:p>
      <w:r>
        <w:rPr>
          <w:rFonts w:ascii="Arial" w:hAnsi="Arial" w:eastAsia="Arial"/>
          <w:b w:val="0"/>
          <w:sz w:val="22"/>
        </w:rPr>
        <w:t>and a desire to be in your light,</w:t>
      </w:r>
    </w:p>
    <w:p>
      <w:r>
        <w:rPr>
          <w:rFonts w:ascii="Arial" w:hAnsi="Arial" w:eastAsia="Arial"/>
          <w:b w:val="0"/>
          <w:sz w:val="22"/>
        </w:rPr>
        <w:t>and as I look at your photograph,</w:t>
      </w:r>
    </w:p>
    <w:p>
      <w:r>
        <w:rPr>
          <w:rFonts w:ascii="Arial" w:hAnsi="Arial" w:eastAsia="Arial"/>
          <w:b w:val="0"/>
          <w:sz w:val="22"/>
        </w:rPr>
        <w:t>what a wonderful world,</w:t>
      </w:r>
    </w:p>
    <w:p>
      <w:r>
        <w:rPr>
          <w:rFonts w:ascii="Arial" w:hAnsi="Arial" w:eastAsia="Arial"/>
          <w:b w:val="0"/>
          <w:sz w:val="22"/>
        </w:rPr>
        <w:t>in vision is described through my eyes,</w:t>
      </w:r>
    </w:p>
    <w:p>
      <w:r>
        <w:rPr>
          <w:rFonts w:ascii="Arial" w:hAnsi="Arial" w:eastAsia="Arial"/>
          <w:b w:val="0"/>
          <w:sz w:val="22"/>
        </w:rPr>
        <w:t>and you are a goddess to me,</w:t>
      </w:r>
    </w:p>
    <w:p>
      <w:r>
        <w:rPr>
          <w:rFonts w:ascii="Arial" w:hAnsi="Arial" w:eastAsia="Arial"/>
          <w:b w:val="0"/>
          <w:sz w:val="22"/>
        </w:rPr>
        <w:t>and in black and white you come alive,</w:t>
      </w:r>
    </w:p>
    <w:p>
      <w:r>
        <w:rPr>
          <w:rFonts w:ascii="Arial" w:hAnsi="Arial" w:eastAsia="Arial"/>
          <w:b w:val="0"/>
          <w:sz w:val="22"/>
        </w:rPr>
        <w:t>and your eyes are so beautiful,</w:t>
      </w:r>
    </w:p>
    <w:p>
      <w:r>
        <w:rPr>
          <w:rFonts w:ascii="Arial" w:hAnsi="Arial" w:eastAsia="Arial"/>
          <w:b w:val="0"/>
          <w:sz w:val="22"/>
        </w:rPr>
        <w:t>and delicate and gentle that you entice me,</w:t>
      </w:r>
    </w:p>
    <w:p>
      <w:r>
        <w:rPr>
          <w:rFonts w:ascii="Arial" w:hAnsi="Arial" w:eastAsia="Arial"/>
          <w:b w:val="0"/>
          <w:sz w:val="22"/>
        </w:rPr>
        <w:t>and I see how you could have been,</w:t>
      </w:r>
    </w:p>
    <w:p>
      <w:r>
        <w:rPr>
          <w:rFonts w:ascii="Arial" w:hAnsi="Arial" w:eastAsia="Arial"/>
          <w:b w:val="0"/>
          <w:sz w:val="22"/>
        </w:rPr>
        <w:t>you with a smile so wide and glorious,</w:t>
      </w:r>
    </w:p>
    <w:p>
      <w:r>
        <w:rPr>
          <w:rFonts w:ascii="Arial" w:hAnsi="Arial" w:eastAsia="Arial"/>
          <w:b w:val="0"/>
          <w:sz w:val="22"/>
        </w:rPr>
        <w:t>that If I could step into your world,</w:t>
      </w:r>
    </w:p>
    <w:p>
      <w:r>
        <w:rPr>
          <w:rFonts w:ascii="Arial" w:hAnsi="Arial" w:eastAsia="Arial"/>
          <w:b w:val="0"/>
          <w:sz w:val="22"/>
        </w:rPr>
        <w:t>and find out what might have been,</w:t>
      </w:r>
    </w:p>
    <w:p>
      <w:r>
        <w:rPr>
          <w:rFonts w:ascii="Arial" w:hAnsi="Arial" w:eastAsia="Arial"/>
          <w:b w:val="0"/>
          <w:sz w:val="22"/>
        </w:rPr>
        <w:t>I would but the vision of you, it is but a dream,</w:t>
      </w:r>
    </w:p>
    <w:p>
      <w:r>
        <w:rPr>
          <w:rFonts w:ascii="Arial" w:hAnsi="Arial" w:eastAsia="Arial"/>
          <w:b w:val="0"/>
          <w:sz w:val="22"/>
        </w:rPr>
        <w:t>a dream of a memory, but it feels so current to me,</w:t>
      </w:r>
    </w:p>
    <w:p>
      <w:r>
        <w:rPr>
          <w:rFonts w:ascii="Arial" w:hAnsi="Arial" w:eastAsia="Arial"/>
          <w:b w:val="0"/>
          <w:sz w:val="22"/>
        </w:rPr>
        <w:t>and it feels like a look of love,</w:t>
      </w:r>
    </w:p>
    <w:p>
      <w:r>
        <w:rPr>
          <w:rFonts w:ascii="Arial" w:hAnsi="Arial" w:eastAsia="Arial"/>
          <w:b w:val="0"/>
          <w:sz w:val="22"/>
        </w:rPr>
        <w:t>a look of love in your eyes that could have been,</w:t>
      </w:r>
    </w:p>
    <w:p>
      <w:r>
        <w:rPr>
          <w:rFonts w:ascii="Arial" w:hAnsi="Arial" w:eastAsia="Arial"/>
          <w:b w:val="0"/>
          <w:sz w:val="22"/>
        </w:rPr>
        <w:t>and in the photograph that I hold in my hand,</w:t>
      </w:r>
    </w:p>
    <w:p>
      <w:r>
        <w:rPr>
          <w:rFonts w:ascii="Arial" w:hAnsi="Arial" w:eastAsia="Arial"/>
          <w:b w:val="0"/>
          <w:sz w:val="22"/>
        </w:rPr>
        <w:t>and despite the decades that may have passed,</w:t>
      </w:r>
    </w:p>
    <w:p>
      <w:r>
        <w:rPr>
          <w:rFonts w:ascii="Arial" w:hAnsi="Arial" w:eastAsia="Arial"/>
          <w:b w:val="0"/>
          <w:sz w:val="22"/>
        </w:rPr>
        <w:t>I wish you could dance with me,</w:t>
      </w:r>
    </w:p>
    <w:p>
      <w:r>
        <w:rPr>
          <w:rFonts w:ascii="Arial" w:hAnsi="Arial" w:eastAsia="Arial"/>
          <w:b w:val="0"/>
          <w:sz w:val="22"/>
        </w:rPr>
        <w:t>I wish you could dance with me the way you used to dance,</w:t>
      </w:r>
    </w:p>
    <w:p>
      <w:r>
        <w:rPr>
          <w:rFonts w:ascii="Arial" w:hAnsi="Arial" w:eastAsia="Arial"/>
          <w:b w:val="0"/>
          <w:sz w:val="22"/>
        </w:rPr>
        <w:t>the way you used to dance in the ballroom by the sea,</w:t>
      </w:r>
    </w:p>
    <w:p>
      <w:r>
        <w:rPr>
          <w:rFonts w:ascii="Arial" w:hAnsi="Arial" w:eastAsia="Arial"/>
          <w:b w:val="0"/>
          <w:sz w:val="22"/>
        </w:rPr>
        <w:t>and in the black and white,</w:t>
      </w:r>
    </w:p>
    <w:p>
      <w:r>
        <w:rPr>
          <w:rFonts w:ascii="Arial" w:hAnsi="Arial" w:eastAsia="Arial"/>
          <w:b w:val="0"/>
          <w:sz w:val="22"/>
        </w:rPr>
        <w:t>of the photograph that I hold in my hand,</w:t>
      </w:r>
    </w:p>
    <w:p>
      <w:r>
        <w:rPr>
          <w:rFonts w:ascii="Arial" w:hAnsi="Arial" w:eastAsia="Arial"/>
          <w:b w:val="0"/>
          <w:sz w:val="22"/>
        </w:rPr>
        <w:t>when I look into your eyes,</w:t>
      </w:r>
    </w:p>
    <w:p>
      <w:r>
        <w:rPr>
          <w:rFonts w:ascii="Arial" w:hAnsi="Arial" w:eastAsia="Arial"/>
          <w:b w:val="0"/>
          <w:sz w:val="22"/>
        </w:rPr>
        <w:t>how I wish I could have been,</w:t>
      </w:r>
    </w:p>
    <w:p>
      <w:r>
        <w:rPr>
          <w:rFonts w:ascii="Arial" w:hAnsi="Arial" w:eastAsia="Arial"/>
          <w:b w:val="0"/>
          <w:sz w:val="22"/>
        </w:rPr>
        <w:t>a part of your memories,</w:t>
      </w:r>
    </w:p>
    <w:p>
      <w:r>
        <w:rPr>
          <w:rFonts w:ascii="Arial" w:hAnsi="Arial" w:eastAsia="Arial"/>
          <w:b w:val="0"/>
          <w:sz w:val="22"/>
        </w:rPr>
        <w:t>a part of your memories.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