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Church</w:t>
      </w:r>
    </w:p>
    <w:p/>
    <w:p>
      <w:r>
        <w:rPr>
          <w:rFonts w:ascii="Arial" w:hAnsi="Arial" w:eastAsia="Arial"/>
          <w:b w:val="0"/>
          <w:sz w:val="22"/>
        </w:rPr>
        <w:t>In the Church,</w:t>
      </w:r>
    </w:p>
    <w:p>
      <w:r>
        <w:rPr>
          <w:rFonts w:ascii="Arial" w:hAnsi="Arial" w:eastAsia="Arial"/>
          <w:b w:val="0"/>
          <w:sz w:val="22"/>
        </w:rPr>
        <w:t>by the river,</w:t>
      </w:r>
    </w:p>
    <w:p>
      <w:r>
        <w:rPr>
          <w:rFonts w:ascii="Arial" w:hAnsi="Arial" w:eastAsia="Arial"/>
          <w:b w:val="0"/>
          <w:sz w:val="22"/>
        </w:rPr>
        <w:t>in Charminster,</w:t>
      </w:r>
    </w:p>
    <w:p>
      <w:r>
        <w:rPr>
          <w:rFonts w:ascii="Arial" w:hAnsi="Arial" w:eastAsia="Arial"/>
          <w:b w:val="0"/>
          <w:sz w:val="22"/>
        </w:rPr>
        <w:t>the 11th century church,</w:t>
      </w:r>
    </w:p>
    <w:p>
      <w:r>
        <w:rPr>
          <w:rFonts w:ascii="Arial" w:hAnsi="Arial" w:eastAsia="Arial"/>
          <w:b w:val="0"/>
          <w:sz w:val="22"/>
        </w:rPr>
        <w:t>extended and improved in the 14th and 16th centuries,</w:t>
      </w:r>
    </w:p>
    <w:p>
      <w:r>
        <w:rPr>
          <w:rFonts w:ascii="Arial" w:hAnsi="Arial" w:eastAsia="Arial"/>
          <w:b w:val="0"/>
          <w:sz w:val="22"/>
        </w:rPr>
        <w:t>by the local Trenchard family,</w:t>
      </w:r>
    </w:p>
    <w:p>
      <w:r>
        <w:rPr>
          <w:rFonts w:ascii="Arial" w:hAnsi="Arial" w:eastAsia="Arial"/>
          <w:b w:val="0"/>
          <w:sz w:val="22"/>
        </w:rPr>
        <w:t>the Church with a clock and five bells,</w:t>
      </w:r>
    </w:p>
    <w:p>
      <w:r>
        <w:rPr>
          <w:rFonts w:ascii="Arial" w:hAnsi="Arial" w:eastAsia="Arial"/>
          <w:b w:val="0"/>
          <w:sz w:val="22"/>
        </w:rPr>
        <w:t>oh, what great light it is inside that shines so bright,</w:t>
      </w:r>
    </w:p>
    <w:p>
      <w:r>
        <w:rPr>
          <w:rFonts w:ascii="Arial" w:hAnsi="Arial" w:eastAsia="Arial"/>
          <w:b w:val="0"/>
          <w:sz w:val="22"/>
        </w:rPr>
        <w:t>light that comes through yonder windows,</w:t>
      </w:r>
    </w:p>
    <w:p>
      <w:r>
        <w:rPr>
          <w:rFonts w:ascii="Arial" w:hAnsi="Arial" w:eastAsia="Arial"/>
          <w:b w:val="0"/>
          <w:sz w:val="22"/>
        </w:rPr>
        <w:t>the plain windows,</w:t>
      </w:r>
    </w:p>
    <w:p>
      <w:r>
        <w:rPr>
          <w:rFonts w:ascii="Arial" w:hAnsi="Arial" w:eastAsia="Arial"/>
          <w:b w:val="0"/>
          <w:sz w:val="22"/>
        </w:rPr>
        <w:t>and the stained-glass windows,</w:t>
      </w:r>
    </w:p>
    <w:p>
      <w:r>
        <w:rPr>
          <w:rFonts w:ascii="Arial" w:hAnsi="Arial" w:eastAsia="Arial"/>
          <w:b w:val="0"/>
          <w:sz w:val="22"/>
        </w:rPr>
        <w:t>and from the lamps,</w:t>
      </w:r>
    </w:p>
    <w:p>
      <w:r>
        <w:rPr>
          <w:rFonts w:ascii="Arial" w:hAnsi="Arial" w:eastAsia="Arial"/>
          <w:b w:val="0"/>
          <w:sz w:val="22"/>
        </w:rPr>
        <w:t>illuminating the glorious architecture built in ancient times,</w:t>
      </w:r>
    </w:p>
    <w:p>
      <w:r>
        <w:rPr>
          <w:rFonts w:ascii="Arial" w:hAnsi="Arial" w:eastAsia="Arial"/>
          <w:b w:val="0"/>
          <w:sz w:val="22"/>
        </w:rPr>
        <w:t>and what intricate carving hewn from the local stone,</w:t>
      </w:r>
    </w:p>
    <w:p>
      <w:r>
        <w:rPr>
          <w:rFonts w:ascii="Arial" w:hAnsi="Arial" w:eastAsia="Arial"/>
          <w:b w:val="0"/>
          <w:sz w:val="22"/>
        </w:rPr>
        <w:t>that builds the columns so high,</w:t>
      </w:r>
    </w:p>
    <w:p>
      <w:r>
        <w:rPr>
          <w:rFonts w:ascii="Arial" w:hAnsi="Arial" w:eastAsia="Arial"/>
          <w:b w:val="0"/>
          <w:sz w:val="22"/>
        </w:rPr>
        <w:t>so high, right up to the vaulted roof,</w:t>
      </w:r>
    </w:p>
    <w:p>
      <w:r>
        <w:rPr>
          <w:rFonts w:ascii="Arial" w:hAnsi="Arial" w:eastAsia="Arial"/>
          <w:b w:val="0"/>
          <w:sz w:val="22"/>
        </w:rPr>
        <w:t>the roof made of large solid wooden beams,</w:t>
      </w:r>
    </w:p>
    <w:p>
      <w:r>
        <w:rPr>
          <w:rFonts w:ascii="Arial" w:hAnsi="Arial" w:eastAsia="Arial"/>
          <w:b w:val="0"/>
          <w:sz w:val="22"/>
        </w:rPr>
        <w:t>carved by strong arms and with intelligent minds,</w:t>
      </w:r>
    </w:p>
    <w:p>
      <w:r>
        <w:rPr>
          <w:rFonts w:ascii="Arial" w:hAnsi="Arial" w:eastAsia="Arial"/>
          <w:b w:val="0"/>
          <w:sz w:val="22"/>
        </w:rPr>
        <w:t>and aesthetic eyes,</w:t>
      </w:r>
    </w:p>
    <w:p>
      <w:r>
        <w:rPr>
          <w:rFonts w:ascii="Arial" w:hAnsi="Arial" w:eastAsia="Arial"/>
          <w:b w:val="0"/>
          <w:sz w:val="22"/>
        </w:rPr>
        <w:t>and what wise sayings high upon the walls,</w:t>
      </w:r>
    </w:p>
    <w:p>
      <w:r>
        <w:rPr>
          <w:rFonts w:ascii="Arial" w:hAnsi="Arial" w:eastAsia="Arial"/>
          <w:b w:val="0"/>
          <w:sz w:val="22"/>
        </w:rPr>
        <w:t>quotes from the Bible that uplift you,</w:t>
      </w:r>
    </w:p>
    <w:p>
      <w:r>
        <w:rPr>
          <w:rFonts w:ascii="Arial" w:hAnsi="Arial" w:eastAsia="Arial"/>
          <w:b w:val="0"/>
          <w:sz w:val="22"/>
        </w:rPr>
        <w:t>and that are as relevant today,</w:t>
      </w:r>
    </w:p>
    <w:p>
      <w:r>
        <w:rPr>
          <w:rFonts w:ascii="Arial" w:hAnsi="Arial" w:eastAsia="Arial"/>
          <w:b w:val="0"/>
          <w:sz w:val="22"/>
        </w:rPr>
        <w:t>as of times of old,</w:t>
      </w:r>
    </w:p>
    <w:p>
      <w:r>
        <w:rPr>
          <w:rFonts w:ascii="Arial" w:hAnsi="Arial" w:eastAsia="Arial"/>
          <w:b w:val="0"/>
          <w:sz w:val="22"/>
        </w:rPr>
        <w:t>and what a glorious arch,</w:t>
      </w:r>
    </w:p>
    <w:p>
      <w:r>
        <w:rPr>
          <w:rFonts w:ascii="Arial" w:hAnsi="Arial" w:eastAsia="Arial"/>
          <w:b w:val="0"/>
          <w:sz w:val="22"/>
        </w:rPr>
        <w:t>shaped like a rainbow,</w:t>
      </w:r>
    </w:p>
    <w:p>
      <w:r>
        <w:rPr>
          <w:rFonts w:ascii="Arial" w:hAnsi="Arial" w:eastAsia="Arial"/>
          <w:b w:val="0"/>
          <w:sz w:val="22"/>
        </w:rPr>
        <w:t>that leads to the alter and the cross,</w:t>
      </w:r>
    </w:p>
    <w:p>
      <w:r>
        <w:rPr>
          <w:rFonts w:ascii="Arial" w:hAnsi="Arial" w:eastAsia="Arial"/>
          <w:b w:val="0"/>
          <w:sz w:val="22"/>
        </w:rPr>
        <w:t>in front of the stone window so skilfully sculpted,</w:t>
      </w:r>
    </w:p>
    <w:p>
      <w:r>
        <w:rPr>
          <w:rFonts w:ascii="Arial" w:hAnsi="Arial" w:eastAsia="Arial"/>
          <w:b w:val="0"/>
          <w:sz w:val="22"/>
        </w:rPr>
        <w:t>so many years ago, by dextrous hands,</w:t>
      </w:r>
    </w:p>
    <w:p>
      <w:r>
        <w:rPr>
          <w:rFonts w:ascii="Arial" w:hAnsi="Arial" w:eastAsia="Arial"/>
          <w:b w:val="0"/>
          <w:sz w:val="22"/>
        </w:rPr>
        <w:t>and by those with artistic hearts and minds,</w:t>
      </w:r>
    </w:p>
    <w:p>
      <w:r>
        <w:rPr>
          <w:rFonts w:ascii="Arial" w:hAnsi="Arial" w:eastAsia="Arial"/>
          <w:b w:val="0"/>
          <w:sz w:val="22"/>
        </w:rPr>
        <w:t>and what evocative painting sculpture,</w:t>
      </w:r>
    </w:p>
    <w:p>
      <w:r>
        <w:rPr>
          <w:rFonts w:ascii="Arial" w:hAnsi="Arial" w:eastAsia="Arial"/>
          <w:b w:val="0"/>
          <w:sz w:val="22"/>
        </w:rPr>
        <w:t>and gilded art there is in the Grace Pole memorial,</w:t>
      </w:r>
    </w:p>
    <w:p>
      <w:r>
        <w:rPr>
          <w:rFonts w:ascii="Arial" w:hAnsi="Arial" w:eastAsia="Arial"/>
          <w:b w:val="0"/>
          <w:sz w:val="22"/>
        </w:rPr>
        <w:t>before my eyes,</w:t>
      </w:r>
    </w:p>
    <w:p>
      <w:r>
        <w:rPr>
          <w:rFonts w:ascii="Arial" w:hAnsi="Arial" w:eastAsia="Arial"/>
          <w:b w:val="0"/>
          <w:sz w:val="22"/>
        </w:rPr>
        <w:t>fashioned with dedication,</w:t>
      </w:r>
    </w:p>
    <w:p>
      <w:r>
        <w:rPr>
          <w:rFonts w:ascii="Arial" w:hAnsi="Arial" w:eastAsia="Arial"/>
          <w:b w:val="0"/>
          <w:sz w:val="22"/>
        </w:rPr>
        <w:t>and skill in memoriam of Grace,</w:t>
      </w:r>
    </w:p>
    <w:p>
      <w:r>
        <w:rPr>
          <w:rFonts w:ascii="Arial" w:hAnsi="Arial" w:eastAsia="Arial"/>
          <w:b w:val="0"/>
          <w:sz w:val="22"/>
        </w:rPr>
        <w:t>the second born daughter,</w:t>
      </w:r>
    </w:p>
    <w:p>
      <w:r>
        <w:rPr>
          <w:rFonts w:ascii="Arial" w:hAnsi="Arial" w:eastAsia="Arial"/>
          <w:b w:val="0"/>
          <w:sz w:val="22"/>
        </w:rPr>
        <w:t>of Thomas Trenchard, a Knight,</w:t>
      </w:r>
    </w:p>
    <w:p>
      <w:r>
        <w:rPr>
          <w:rFonts w:ascii="Arial" w:hAnsi="Arial" w:eastAsia="Arial"/>
          <w:b w:val="0"/>
          <w:sz w:val="22"/>
        </w:rPr>
        <w:t>and in memorial to their sons so sadly,</w:t>
      </w:r>
    </w:p>
    <w:p>
      <w:r>
        <w:rPr>
          <w:rFonts w:ascii="Arial" w:hAnsi="Arial" w:eastAsia="Arial"/>
          <w:b w:val="0"/>
          <w:sz w:val="22"/>
        </w:rPr>
        <w:t>and prematurely snatched away by death,</w:t>
      </w:r>
    </w:p>
    <w:p>
      <w:r>
        <w:rPr>
          <w:rFonts w:ascii="Arial" w:hAnsi="Arial" w:eastAsia="Arial"/>
          <w:b w:val="0"/>
          <w:sz w:val="22"/>
        </w:rPr>
        <w:t>who are buried at Colyton in the county of Devon.</w:t>
      </w:r>
    </w:p>
    <w:p>
      <w:r>
        <w:rPr>
          <w:rFonts w:ascii="Arial" w:hAnsi="Arial" w:eastAsia="Arial"/>
          <w:b w:val="0"/>
          <w:sz w:val="22"/>
        </w:rPr>
        <w:t>The Church,</w:t>
      </w:r>
    </w:p>
    <w:p>
      <w:r>
        <w:rPr>
          <w:rFonts w:ascii="Arial" w:hAnsi="Arial" w:eastAsia="Arial"/>
          <w:b w:val="0"/>
          <w:sz w:val="22"/>
        </w:rPr>
        <w:t>a place to reflect,</w:t>
      </w:r>
    </w:p>
    <w:p>
      <w:r>
        <w:rPr>
          <w:rFonts w:ascii="Arial" w:hAnsi="Arial" w:eastAsia="Arial"/>
          <w:b w:val="0"/>
          <w:sz w:val="22"/>
        </w:rPr>
        <w:t>a place with many memorials and memories and burials,</w:t>
      </w:r>
    </w:p>
    <w:p>
      <w:r>
        <w:rPr>
          <w:rFonts w:ascii="Arial" w:hAnsi="Arial" w:eastAsia="Arial"/>
          <w:b w:val="0"/>
          <w:sz w:val="22"/>
        </w:rPr>
        <w:t>a place filled with thoughtfulness,</w:t>
      </w:r>
    </w:p>
    <w:p>
      <w:r>
        <w:rPr>
          <w:rFonts w:ascii="Arial" w:hAnsi="Arial" w:eastAsia="Arial"/>
          <w:b w:val="0"/>
          <w:sz w:val="22"/>
        </w:rPr>
        <w:t>and prayers and revelries,</w:t>
      </w:r>
    </w:p>
    <w:p>
      <w:r>
        <w:rPr>
          <w:rFonts w:ascii="Arial" w:hAnsi="Arial" w:eastAsia="Arial"/>
          <w:b w:val="0"/>
          <w:sz w:val="22"/>
        </w:rPr>
        <w:t>a place to muse and ponder,</w:t>
      </w:r>
    </w:p>
    <w:p>
      <w:r>
        <w:rPr>
          <w:rFonts w:ascii="Arial" w:hAnsi="Arial" w:eastAsia="Arial"/>
          <w:b w:val="0"/>
          <w:sz w:val="22"/>
        </w:rPr>
        <w:t>the wrongs in the world and the good,</w:t>
      </w:r>
    </w:p>
    <w:p>
      <w:r>
        <w:rPr>
          <w:rFonts w:ascii="Arial" w:hAnsi="Arial" w:eastAsia="Arial"/>
          <w:b w:val="0"/>
          <w:sz w:val="22"/>
        </w:rPr>
        <w:t>a place to listen,</w:t>
      </w:r>
    </w:p>
    <w:p>
      <w:r>
        <w:rPr>
          <w:rFonts w:ascii="Arial" w:hAnsi="Arial" w:eastAsia="Arial"/>
          <w:b w:val="0"/>
          <w:sz w:val="22"/>
        </w:rPr>
        <w:t>a place to talk to friends,</w:t>
      </w:r>
    </w:p>
    <w:p>
      <w:r>
        <w:rPr>
          <w:rFonts w:ascii="Arial" w:hAnsi="Arial" w:eastAsia="Arial"/>
          <w:b w:val="0"/>
          <w:sz w:val="22"/>
        </w:rPr>
        <w:t>a place to talk to God,</w:t>
      </w:r>
    </w:p>
    <w:p>
      <w:r>
        <w:rPr>
          <w:rFonts w:ascii="Arial" w:hAnsi="Arial" w:eastAsia="Arial"/>
          <w:b w:val="0"/>
          <w:sz w:val="22"/>
        </w:rPr>
        <w:t>a place to pray,</w:t>
      </w:r>
    </w:p>
    <w:p>
      <w:r>
        <w:rPr>
          <w:rFonts w:ascii="Arial" w:hAnsi="Arial" w:eastAsia="Arial"/>
          <w:b w:val="0"/>
          <w:sz w:val="22"/>
        </w:rPr>
        <w:t>a place to sing,</w:t>
      </w:r>
    </w:p>
    <w:p>
      <w:r>
        <w:rPr>
          <w:rFonts w:ascii="Arial" w:hAnsi="Arial" w:eastAsia="Arial"/>
          <w:b w:val="0"/>
          <w:sz w:val="22"/>
        </w:rPr>
        <w:t>a place to be heard,</w:t>
      </w:r>
    </w:p>
    <w:p>
      <w:r>
        <w:rPr>
          <w:rFonts w:ascii="Arial" w:hAnsi="Arial" w:eastAsia="Arial"/>
          <w:b w:val="0"/>
          <w:sz w:val="22"/>
        </w:rPr>
        <w:t>a place to be understood,</w:t>
      </w:r>
    </w:p>
    <w:p>
      <w:r>
        <w:rPr>
          <w:rFonts w:ascii="Arial" w:hAnsi="Arial" w:eastAsia="Arial"/>
          <w:b w:val="0"/>
          <w:sz w:val="22"/>
        </w:rPr>
        <w:t>a place to enjoy,</w:t>
      </w:r>
    </w:p>
    <w:p>
      <w:r>
        <w:rPr>
          <w:rFonts w:ascii="Arial" w:hAnsi="Arial" w:eastAsia="Arial"/>
          <w:b w:val="0"/>
          <w:sz w:val="22"/>
        </w:rPr>
        <w:t>a place to be uplifted and filled with the holy spirit,</w:t>
      </w:r>
    </w:p>
    <w:p>
      <w:r>
        <w:rPr>
          <w:rFonts w:ascii="Arial" w:hAnsi="Arial" w:eastAsia="Arial"/>
          <w:b w:val="0"/>
          <w:sz w:val="22"/>
        </w:rPr>
        <w:t>and the teachings of God,</w:t>
      </w:r>
    </w:p>
    <w:p>
      <w:r>
        <w:rPr>
          <w:rFonts w:ascii="Arial" w:hAnsi="Arial" w:eastAsia="Arial"/>
          <w:b w:val="0"/>
          <w:sz w:val="22"/>
        </w:rPr>
        <w:t>a place to admire,</w:t>
      </w:r>
    </w:p>
    <w:p>
      <w:r>
        <w:rPr>
          <w:rFonts w:ascii="Arial" w:hAnsi="Arial" w:eastAsia="Arial"/>
          <w:b w:val="0"/>
          <w:sz w:val="22"/>
        </w:rPr>
        <w:t>especially the stained-glass windows,</w:t>
      </w:r>
    </w:p>
    <w:p>
      <w:r>
        <w:rPr>
          <w:rFonts w:ascii="Arial" w:hAnsi="Arial" w:eastAsia="Arial"/>
          <w:b w:val="0"/>
          <w:sz w:val="22"/>
        </w:rPr>
        <w:t>and the bells, and the tiles,</w:t>
      </w:r>
    </w:p>
    <w:p>
      <w:r>
        <w:rPr>
          <w:rFonts w:ascii="Arial" w:hAnsi="Arial" w:eastAsia="Arial"/>
          <w:b w:val="0"/>
          <w:sz w:val="22"/>
        </w:rPr>
        <w:t>and the carving in stone,</w:t>
      </w:r>
    </w:p>
    <w:p>
      <w:r>
        <w:rPr>
          <w:rFonts w:ascii="Arial" w:hAnsi="Arial" w:eastAsia="Arial"/>
          <w:b w:val="0"/>
          <w:sz w:val="22"/>
        </w:rPr>
        <w:t>and the carpentry in glorious wood,</w:t>
      </w:r>
    </w:p>
    <w:p>
      <w:r>
        <w:rPr>
          <w:rFonts w:ascii="Arial" w:hAnsi="Arial" w:eastAsia="Arial"/>
          <w:b w:val="0"/>
          <w:sz w:val="22"/>
        </w:rPr>
        <w:t>and the architecture and the time that the church has stood,</w:t>
      </w:r>
    </w:p>
    <w:p>
      <w:r>
        <w:rPr>
          <w:rFonts w:ascii="Arial" w:hAnsi="Arial" w:eastAsia="Arial"/>
          <w:b w:val="0"/>
          <w:sz w:val="22"/>
        </w:rPr>
        <w:t>and the Church here since the 11th century,</w:t>
      </w:r>
    </w:p>
    <w:p>
      <w:r>
        <w:rPr>
          <w:rFonts w:ascii="Arial" w:hAnsi="Arial" w:eastAsia="Arial"/>
          <w:b w:val="0"/>
          <w:sz w:val="22"/>
        </w:rPr>
        <w:t>what a wonderful place it is,</w:t>
      </w:r>
    </w:p>
    <w:p>
      <w:r>
        <w:rPr>
          <w:rFonts w:ascii="Arial" w:hAnsi="Arial" w:eastAsia="Arial"/>
          <w:b w:val="0"/>
          <w:sz w:val="22"/>
        </w:rPr>
        <w:t>a beautiful place to visit and worship,</w:t>
      </w:r>
    </w:p>
    <w:p>
      <w:r>
        <w:rPr>
          <w:rFonts w:ascii="Arial" w:hAnsi="Arial" w:eastAsia="Arial"/>
          <w:b w:val="0"/>
          <w:sz w:val="22"/>
        </w:rPr>
        <w:t>and a great place to meet friends,</w:t>
      </w:r>
    </w:p>
    <w:p>
      <w:r>
        <w:rPr>
          <w:rFonts w:ascii="Arial" w:hAnsi="Arial" w:eastAsia="Arial"/>
          <w:b w:val="0"/>
          <w:sz w:val="22"/>
        </w:rPr>
        <w:t>and a great place to celebrate all that is good,</w:t>
      </w:r>
    </w:p>
    <w:p>
      <w:r>
        <w:rPr>
          <w:rFonts w:ascii="Arial" w:hAnsi="Arial" w:eastAsia="Arial"/>
          <w:b w:val="0"/>
          <w:sz w:val="22"/>
        </w:rPr>
        <w:t>and through centuries the Church has stood in all weathers,</w:t>
      </w:r>
    </w:p>
    <w:p>
      <w:r>
        <w:rPr>
          <w:rFonts w:ascii="Arial" w:hAnsi="Arial" w:eastAsia="Arial"/>
          <w:b w:val="0"/>
          <w:sz w:val="22"/>
        </w:rPr>
        <w:t>a beacon of hope for those in need,</w:t>
      </w:r>
    </w:p>
    <w:p>
      <w:r>
        <w:rPr>
          <w:rFonts w:ascii="Arial" w:hAnsi="Arial" w:eastAsia="Arial"/>
          <w:b w:val="0"/>
          <w:sz w:val="22"/>
        </w:rPr>
        <w:t>a place that will brighten your day,</w:t>
      </w:r>
    </w:p>
    <w:p>
      <w:r>
        <w:rPr>
          <w:rFonts w:ascii="Arial" w:hAnsi="Arial" w:eastAsia="Arial"/>
          <w:b w:val="0"/>
          <w:sz w:val="22"/>
        </w:rPr>
        <w:t>and fill your heart with happiness,</w:t>
      </w:r>
    </w:p>
    <w:p>
      <w:r>
        <w:rPr>
          <w:rFonts w:ascii="Arial" w:hAnsi="Arial" w:eastAsia="Arial"/>
          <w:b w:val="0"/>
          <w:sz w:val="22"/>
        </w:rPr>
        <w:t>a place to listen to hymns and wise words,</w:t>
      </w:r>
    </w:p>
    <w:p>
      <w:r>
        <w:rPr>
          <w:rFonts w:ascii="Arial" w:hAnsi="Arial" w:eastAsia="Arial"/>
          <w:b w:val="0"/>
          <w:sz w:val="22"/>
        </w:rPr>
        <w:t>and reflect upon life,</w:t>
      </w:r>
    </w:p>
    <w:p>
      <w:r>
        <w:rPr>
          <w:rFonts w:ascii="Arial" w:hAnsi="Arial" w:eastAsia="Arial"/>
          <w:b w:val="0"/>
          <w:sz w:val="22"/>
        </w:rPr>
        <w:t>and upon the struggles and the strife,</w:t>
      </w:r>
    </w:p>
    <w:p>
      <w:r>
        <w:rPr>
          <w:rFonts w:ascii="Arial" w:hAnsi="Arial" w:eastAsia="Arial"/>
          <w:b w:val="0"/>
          <w:sz w:val="22"/>
        </w:rPr>
        <w:t>and the joys,</w:t>
      </w:r>
    </w:p>
    <w:p>
      <w:r>
        <w:rPr>
          <w:rFonts w:ascii="Arial" w:hAnsi="Arial" w:eastAsia="Arial"/>
          <w:b w:val="0"/>
          <w:sz w:val="22"/>
        </w:rPr>
        <w:t>and the sadness,</w:t>
      </w:r>
    </w:p>
    <w:p>
      <w:r>
        <w:rPr>
          <w:rFonts w:ascii="Arial" w:hAnsi="Arial" w:eastAsia="Arial"/>
          <w:b w:val="0"/>
          <w:sz w:val="22"/>
        </w:rPr>
        <w:t>and in fact, a place to ponder,</w:t>
      </w:r>
    </w:p>
    <w:p>
      <w:r>
        <w:rPr>
          <w:rFonts w:ascii="Arial" w:hAnsi="Arial" w:eastAsia="Arial"/>
          <w:b w:val="0"/>
          <w:sz w:val="22"/>
        </w:rPr>
        <w:t>and wonder in any mood.</w:t>
      </w:r>
    </w:p>
    <w:p>
      <w:r>
        <w:rPr>
          <w:rFonts w:ascii="Arial" w:hAnsi="Arial" w:eastAsia="Arial"/>
          <w:b w:val="0"/>
          <w:sz w:val="22"/>
        </w:rPr>
        <w:t>And at the Church by the river in Charminster,</w:t>
      </w:r>
    </w:p>
    <w:p>
      <w:r>
        <w:rPr>
          <w:rFonts w:ascii="Arial" w:hAnsi="Arial" w:eastAsia="Arial"/>
          <w:b w:val="0"/>
          <w:sz w:val="22"/>
        </w:rPr>
        <w:t>it is a wonder of elegance and magnificence,</w:t>
      </w:r>
    </w:p>
    <w:p>
      <w:r>
        <w:rPr>
          <w:rFonts w:ascii="Arial" w:hAnsi="Arial" w:eastAsia="Arial"/>
          <w:b w:val="0"/>
          <w:sz w:val="22"/>
        </w:rPr>
        <w:t>that lifts you up out of the dark,</w:t>
      </w:r>
    </w:p>
    <w:p>
      <w:r>
        <w:rPr>
          <w:rFonts w:ascii="Arial" w:hAnsi="Arial" w:eastAsia="Arial"/>
          <w:b w:val="0"/>
          <w:sz w:val="22"/>
        </w:rPr>
        <w:t>and as the clouds gather outside and threaten to break,</w:t>
      </w:r>
    </w:p>
    <w:p>
      <w:r>
        <w:rPr>
          <w:rFonts w:ascii="Arial" w:hAnsi="Arial" w:eastAsia="Arial"/>
          <w:b w:val="0"/>
          <w:sz w:val="22"/>
        </w:rPr>
        <w:t>I sit a while on the well-made pews,</w:t>
      </w:r>
    </w:p>
    <w:p>
      <w:r>
        <w:rPr>
          <w:rFonts w:ascii="Arial" w:hAnsi="Arial" w:eastAsia="Arial"/>
          <w:b w:val="0"/>
          <w:sz w:val="22"/>
        </w:rPr>
        <w:t>that have seen many bottoms over the history of time,</w:t>
      </w:r>
    </w:p>
    <w:p>
      <w:r>
        <w:rPr>
          <w:rFonts w:ascii="Arial" w:hAnsi="Arial" w:eastAsia="Arial"/>
          <w:b w:val="0"/>
          <w:sz w:val="22"/>
        </w:rPr>
        <w:t>and here,</w:t>
      </w:r>
    </w:p>
    <w:p>
      <w:r>
        <w:rPr>
          <w:rFonts w:ascii="Arial" w:hAnsi="Arial" w:eastAsia="Arial"/>
          <w:b w:val="0"/>
          <w:sz w:val="22"/>
        </w:rPr>
        <w:t>here I rest mine,</w:t>
      </w:r>
    </w:p>
    <w:p>
      <w:r>
        <w:rPr>
          <w:rFonts w:ascii="Arial" w:hAnsi="Arial" w:eastAsia="Arial"/>
          <w:b w:val="0"/>
          <w:sz w:val="22"/>
        </w:rPr>
        <w:t>and inspiration is sparked,</w:t>
      </w:r>
    </w:p>
    <w:p>
      <w:r>
        <w:rPr>
          <w:rFonts w:ascii="Arial" w:hAnsi="Arial" w:eastAsia="Arial"/>
          <w:b w:val="0"/>
          <w:sz w:val="22"/>
        </w:rPr>
        <w:t>in the peace and the quiet,</w:t>
      </w:r>
    </w:p>
    <w:p>
      <w:r>
        <w:rPr>
          <w:rFonts w:ascii="Arial" w:hAnsi="Arial" w:eastAsia="Arial"/>
          <w:b w:val="0"/>
          <w:sz w:val="22"/>
        </w:rPr>
        <w:t>and the solitude,</w:t>
      </w:r>
    </w:p>
    <w:p>
      <w:r>
        <w:rPr>
          <w:rFonts w:ascii="Arial" w:hAnsi="Arial" w:eastAsia="Arial"/>
          <w:b w:val="0"/>
          <w:sz w:val="22"/>
        </w:rPr>
        <w:t>before the candle in front,</w:t>
      </w:r>
    </w:p>
    <w:p>
      <w:r>
        <w:rPr>
          <w:rFonts w:ascii="Arial" w:hAnsi="Arial" w:eastAsia="Arial"/>
          <w:b w:val="0"/>
          <w:sz w:val="22"/>
        </w:rPr>
        <w:t>of the alter that burns bright,</w:t>
      </w:r>
    </w:p>
    <w:p>
      <w:r>
        <w:rPr>
          <w:rFonts w:ascii="Arial" w:hAnsi="Arial" w:eastAsia="Arial"/>
          <w:b w:val="0"/>
          <w:sz w:val="22"/>
        </w:rPr>
        <w:t>and in front of the bells behind,</w:t>
      </w:r>
    </w:p>
    <w:p>
      <w:r>
        <w:rPr>
          <w:rFonts w:ascii="Arial" w:hAnsi="Arial" w:eastAsia="Arial"/>
          <w:b w:val="0"/>
          <w:sz w:val="22"/>
        </w:rPr>
        <w:t>the bells that chime so wonderfully,</w:t>
      </w:r>
    </w:p>
    <w:p>
      <w:r>
        <w:rPr>
          <w:rFonts w:ascii="Arial" w:hAnsi="Arial" w:eastAsia="Arial"/>
          <w:b w:val="0"/>
          <w:sz w:val="22"/>
        </w:rPr>
        <w:t>throughout the village to mark sad and happy times,</w:t>
      </w:r>
    </w:p>
    <w:p>
      <w:r>
        <w:rPr>
          <w:rFonts w:ascii="Arial" w:hAnsi="Arial" w:eastAsia="Arial"/>
          <w:b w:val="0"/>
          <w:sz w:val="22"/>
        </w:rPr>
        <w:t>the place where happy folk,</w:t>
      </w:r>
    </w:p>
    <w:p>
      <w:r>
        <w:rPr>
          <w:rFonts w:ascii="Arial" w:hAnsi="Arial" w:eastAsia="Arial"/>
          <w:b w:val="0"/>
          <w:sz w:val="22"/>
        </w:rPr>
        <w:t>meet to celebrate Christmas and Easter and worship,</w:t>
      </w:r>
    </w:p>
    <w:p>
      <w:r>
        <w:rPr>
          <w:rFonts w:ascii="Arial" w:hAnsi="Arial" w:eastAsia="Arial"/>
          <w:b w:val="0"/>
          <w:sz w:val="22"/>
        </w:rPr>
        <w:t>and who come to pray,</w:t>
      </w:r>
    </w:p>
    <w:p>
      <w:r>
        <w:rPr>
          <w:rFonts w:ascii="Arial" w:hAnsi="Arial" w:eastAsia="Arial"/>
          <w:b w:val="0"/>
          <w:sz w:val="22"/>
        </w:rPr>
        <w:t>when the time is right,</w:t>
      </w:r>
    </w:p>
    <w:p>
      <w:r>
        <w:rPr>
          <w:rFonts w:ascii="Arial" w:hAnsi="Arial" w:eastAsia="Arial"/>
          <w:b w:val="0"/>
          <w:sz w:val="22"/>
        </w:rPr>
        <w:t>at a service or at a time of their choosing,</w:t>
      </w:r>
    </w:p>
    <w:p>
      <w:r>
        <w:rPr>
          <w:rFonts w:ascii="Arial" w:hAnsi="Arial" w:eastAsia="Arial"/>
          <w:b w:val="0"/>
          <w:sz w:val="22"/>
        </w:rPr>
        <w:t>here in the Church by the river,</w:t>
      </w:r>
    </w:p>
    <w:p>
      <w:r>
        <w:rPr>
          <w:rFonts w:ascii="Arial" w:hAnsi="Arial" w:eastAsia="Arial"/>
          <w:b w:val="0"/>
          <w:sz w:val="22"/>
        </w:rPr>
        <w:t>and now,</w:t>
      </w:r>
    </w:p>
    <w:p>
      <w:r>
        <w:rPr>
          <w:rFonts w:ascii="Arial" w:hAnsi="Arial" w:eastAsia="Arial"/>
          <w:b w:val="0"/>
          <w:sz w:val="22"/>
        </w:rPr>
        <w:t>now at Christmas time,</w:t>
      </w:r>
    </w:p>
    <w:p>
      <w:r>
        <w:rPr>
          <w:rFonts w:ascii="Arial" w:hAnsi="Arial" w:eastAsia="Arial"/>
          <w:b w:val="0"/>
          <w:sz w:val="22"/>
        </w:rPr>
        <w:t>oh, how glorious the tree is,</w:t>
      </w:r>
    </w:p>
    <w:p>
      <w:r>
        <w:rPr>
          <w:rFonts w:ascii="Arial" w:hAnsi="Arial" w:eastAsia="Arial"/>
          <w:b w:val="0"/>
          <w:sz w:val="22"/>
        </w:rPr>
        <w:t>and how it is gloriously decorated so beautifully,</w:t>
      </w:r>
    </w:p>
    <w:p>
      <w:r>
        <w:rPr>
          <w:rFonts w:ascii="Arial" w:hAnsi="Arial" w:eastAsia="Arial"/>
          <w:b w:val="0"/>
          <w:sz w:val="22"/>
        </w:rPr>
        <w:t>next to the pomegranates on the wall,</w:t>
      </w:r>
    </w:p>
    <w:p>
      <w:r>
        <w:rPr>
          <w:rFonts w:ascii="Arial" w:hAnsi="Arial" w:eastAsia="Arial"/>
          <w:b w:val="0"/>
          <w:sz w:val="22"/>
        </w:rPr>
        <w:t>the pomegranates,</w:t>
      </w:r>
    </w:p>
    <w:p>
      <w:r>
        <w:rPr>
          <w:rFonts w:ascii="Arial" w:hAnsi="Arial" w:eastAsia="Arial"/>
          <w:b w:val="0"/>
          <w:sz w:val="22"/>
        </w:rPr>
        <w:t>that are identical to those in Seville cathedral,</w:t>
      </w:r>
    </w:p>
    <w:p>
      <w:r>
        <w:rPr>
          <w:rFonts w:ascii="Arial" w:hAnsi="Arial" w:eastAsia="Arial"/>
          <w:b w:val="0"/>
          <w:sz w:val="22"/>
        </w:rPr>
        <w:t>probably by a craftsmen sent by King Phillip of Spain,</w:t>
      </w:r>
    </w:p>
    <w:p>
      <w:r>
        <w:rPr>
          <w:rFonts w:ascii="Arial" w:hAnsi="Arial" w:eastAsia="Arial"/>
          <w:b w:val="0"/>
          <w:sz w:val="22"/>
        </w:rPr>
        <w:t>after he had been entertained at Wolfeton House nearby,</w:t>
      </w:r>
    </w:p>
    <w:p>
      <w:r>
        <w:rPr>
          <w:rFonts w:ascii="Arial" w:hAnsi="Arial" w:eastAsia="Arial"/>
          <w:b w:val="0"/>
          <w:sz w:val="22"/>
        </w:rPr>
        <w:t>and as I sit here relaxed,</w:t>
      </w:r>
    </w:p>
    <w:p>
      <w:r>
        <w:rPr>
          <w:rFonts w:ascii="Arial" w:hAnsi="Arial" w:eastAsia="Arial"/>
          <w:b w:val="0"/>
          <w:sz w:val="22"/>
        </w:rPr>
        <w:t>and with a smile on my face,</w:t>
      </w:r>
    </w:p>
    <w:p>
      <w:r>
        <w:rPr>
          <w:rFonts w:ascii="Arial" w:hAnsi="Arial" w:eastAsia="Arial"/>
          <w:b w:val="0"/>
          <w:sz w:val="22"/>
        </w:rPr>
        <w:t>I wonder how many people have sat here over the years,</w:t>
      </w:r>
    </w:p>
    <w:p>
      <w:r>
        <w:rPr>
          <w:rFonts w:ascii="Arial" w:hAnsi="Arial" w:eastAsia="Arial"/>
          <w:b w:val="0"/>
          <w:sz w:val="22"/>
        </w:rPr>
        <w:t>and who have sung for joy,</w:t>
      </w:r>
    </w:p>
    <w:p>
      <w:r>
        <w:rPr>
          <w:rFonts w:ascii="Arial" w:hAnsi="Arial" w:eastAsia="Arial"/>
          <w:b w:val="0"/>
          <w:sz w:val="22"/>
        </w:rPr>
        <w:t>their songs and their praises,</w:t>
      </w:r>
    </w:p>
    <w:p>
      <w:r>
        <w:rPr>
          <w:rFonts w:ascii="Arial" w:hAnsi="Arial" w:eastAsia="Arial"/>
          <w:b w:val="0"/>
          <w:sz w:val="22"/>
        </w:rPr>
        <w:t>rising up to the wooden ceiling,</w:t>
      </w:r>
    </w:p>
    <w:p>
      <w:r>
        <w:rPr>
          <w:rFonts w:ascii="Arial" w:hAnsi="Arial" w:eastAsia="Arial"/>
          <w:b w:val="0"/>
          <w:sz w:val="22"/>
        </w:rPr>
        <w:t>with smiles on their faces,</w:t>
      </w:r>
    </w:p>
    <w:p>
      <w:r>
        <w:rPr>
          <w:rFonts w:ascii="Arial" w:hAnsi="Arial" w:eastAsia="Arial"/>
          <w:b w:val="0"/>
          <w:sz w:val="22"/>
        </w:rPr>
        <w:t>and with great happiness in their hearts,</w:t>
      </w:r>
    </w:p>
    <w:p>
      <w:r>
        <w:rPr>
          <w:rFonts w:ascii="Arial" w:hAnsi="Arial" w:eastAsia="Arial"/>
          <w:b w:val="0"/>
          <w:sz w:val="22"/>
        </w:rPr>
        <w:t>and with great happiness in their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