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American diner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Lonely people with tired eyes, coffee pumpkin and pies.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chef in the kitchen swears loudly and swats at the flies.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couple kiss over amorously for all to see.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man reads a bible with passion in his eyes.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homeless man sits drinking coffee,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eating the free food the waitress supplies.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drunken man flicks his cigarette into an ashtray,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caring for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he cannot anymore be bothered to try,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cannot be bothered to try to 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American diner,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drugs are dealt by those with no morals,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only cash on their mind.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American diner, a prostitute meets her client,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takes the money for her time.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two men with guns loaded,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two men with guns loaded head out into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woman in a miniskirt wearing lots of makeup cries,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American diner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jukebox plays the tune you have got Betty Davis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