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such a fire as the sun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such a fire as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work of the Earth will be undone,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humanity erased,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burnt in the blackest of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history of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history of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subdued and overcome.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