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space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space amongst the stars, looking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beauty of the Earth in its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glorious it is, and how magical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hanging there so gloriously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are the chances of another planet,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planet able to sustain life like the Earth does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beauty there is in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oceans and the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time it must have taken to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time to form something so 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that is a small speck in the scheme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out of chaos, or something deliberately planned,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deliberately planned amongst the beauty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great majesty, something of an incredible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wonder in the eye of the passing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history of the universe where we take our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we, as humans race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but a fraction of its age, amongst the stars in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have been gifted life, an incredible gift,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wonder, what a wonder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glorious wonder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existing upon it and living out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life amongst the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gloriousness of all its forms and shapes,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is to travel and to explore,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live out your days, fascinated and captivated,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heavens, amongst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are alive, and born, born out of such great chance.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