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society</w:t>
      </w:r>
    </w:p>
    <w:p/>
    <w:p>
      <w:r>
        <w:rPr>
          <w:rFonts w:ascii="Arial" w:hAnsi="Arial" w:eastAsia="Arial"/>
          <w:b w:val="0"/>
          <w:sz w:val="22"/>
        </w:rPr>
        <w:t>In societies veracity for harm,</w:t>
      </w:r>
    </w:p>
    <w:p>
      <w:r>
        <w:rPr>
          <w:rFonts w:ascii="Arial" w:hAnsi="Arial" w:eastAsia="Arial"/>
          <w:b w:val="0"/>
          <w:sz w:val="22"/>
        </w:rPr>
        <w:t>such financial worries do capacitate,</w:t>
      </w:r>
    </w:p>
    <w:p>
      <w:r>
        <w:rPr>
          <w:rFonts w:ascii="Arial" w:hAnsi="Arial" w:eastAsia="Arial"/>
          <w:b w:val="0"/>
          <w:sz w:val="22"/>
        </w:rPr>
        <w:t>and facilitate such Ill thoughts,</w:t>
      </w:r>
    </w:p>
    <w:p>
      <w:r>
        <w:rPr>
          <w:rFonts w:ascii="Arial" w:hAnsi="Arial" w:eastAsia="Arial"/>
          <w:b w:val="0"/>
          <w:sz w:val="22"/>
        </w:rPr>
        <w:t>that drive people out of their minds,</w:t>
      </w:r>
    </w:p>
    <w:p>
      <w:r>
        <w:rPr>
          <w:rFonts w:ascii="Arial" w:hAnsi="Arial" w:eastAsia="Arial"/>
          <w:b w:val="0"/>
          <w:sz w:val="22"/>
        </w:rPr>
        <w:t>because greed and peer pressure,</w:t>
      </w:r>
    </w:p>
    <w:p>
      <w:r>
        <w:rPr>
          <w:rFonts w:ascii="Arial" w:hAnsi="Arial" w:eastAsia="Arial"/>
          <w:b w:val="0"/>
          <w:sz w:val="22"/>
        </w:rPr>
        <w:t>it clouds people's judgement,</w:t>
      </w:r>
    </w:p>
    <w:p>
      <w:r>
        <w:rPr>
          <w:rFonts w:ascii="Arial" w:hAnsi="Arial" w:eastAsia="Arial"/>
          <w:b w:val="0"/>
          <w:sz w:val="22"/>
        </w:rPr>
        <w:t>and sows the seeds of so much alarm,</w:t>
      </w:r>
    </w:p>
    <w:p>
      <w:r>
        <w:rPr>
          <w:rFonts w:ascii="Arial" w:hAnsi="Arial" w:eastAsia="Arial"/>
          <w:b w:val="0"/>
          <w:sz w:val="22"/>
        </w:rPr>
        <w:t>and in the streets,</w:t>
      </w:r>
    </w:p>
    <w:p>
      <w:r>
        <w:rPr>
          <w:rFonts w:ascii="Arial" w:hAnsi="Arial" w:eastAsia="Arial"/>
          <w:b w:val="0"/>
          <w:sz w:val="22"/>
        </w:rPr>
        <w:t>there are countless drugs and knives and guns,</w:t>
      </w:r>
    </w:p>
    <w:p>
      <w:r>
        <w:rPr>
          <w:rFonts w:ascii="Arial" w:hAnsi="Arial" w:eastAsia="Arial"/>
          <w:b w:val="0"/>
          <w:sz w:val="22"/>
        </w:rPr>
        <w:t>that destroy lives in moments of madness,</w:t>
      </w:r>
    </w:p>
    <w:p>
      <w:r>
        <w:rPr>
          <w:rFonts w:ascii="Arial" w:hAnsi="Arial" w:eastAsia="Arial"/>
          <w:b w:val="0"/>
          <w:sz w:val="22"/>
        </w:rPr>
        <w:t>driven by the need to have and the need to belong,</w:t>
      </w:r>
    </w:p>
    <w:p>
      <w:r>
        <w:rPr>
          <w:rFonts w:ascii="Arial" w:hAnsi="Arial" w:eastAsia="Arial"/>
          <w:b w:val="0"/>
          <w:sz w:val="22"/>
        </w:rPr>
        <w:t>and sadly, life is lost cheaply,</w:t>
      </w:r>
    </w:p>
    <w:p>
      <w:r>
        <w:rPr>
          <w:rFonts w:ascii="Arial" w:hAnsi="Arial" w:eastAsia="Arial"/>
          <w:b w:val="0"/>
          <w:sz w:val="22"/>
        </w:rPr>
        <w:t>and living is expensive,</w:t>
      </w:r>
    </w:p>
    <w:p>
      <w:r>
        <w:rPr>
          <w:rFonts w:ascii="Arial" w:hAnsi="Arial" w:eastAsia="Arial"/>
          <w:b w:val="0"/>
          <w:sz w:val="22"/>
        </w:rPr>
        <w:t>and in the minds of the greedy,</w:t>
      </w:r>
    </w:p>
    <w:p>
      <w:r>
        <w:rPr>
          <w:rFonts w:ascii="Arial" w:hAnsi="Arial" w:eastAsia="Arial"/>
          <w:b w:val="0"/>
          <w:sz w:val="22"/>
        </w:rPr>
        <w:t>how little time is given to think before taking a life,</w:t>
      </w:r>
    </w:p>
    <w:p>
      <w:r>
        <w:rPr>
          <w:rFonts w:ascii="Arial" w:hAnsi="Arial" w:eastAsia="Arial"/>
          <w:b w:val="0"/>
          <w:sz w:val="22"/>
        </w:rPr>
        <w:t>because in this modern society it is sad to see,</w:t>
      </w:r>
    </w:p>
    <w:p>
      <w:r>
        <w:rPr>
          <w:rFonts w:ascii="Arial" w:hAnsi="Arial" w:eastAsia="Arial"/>
          <w:b w:val="0"/>
          <w:sz w:val="22"/>
        </w:rPr>
        <w:t>that materialism is more valuable than human life,</w:t>
      </w:r>
    </w:p>
    <w:p>
      <w:r>
        <w:rPr>
          <w:rFonts w:ascii="Arial" w:hAnsi="Arial" w:eastAsia="Arial"/>
          <w:b w:val="0"/>
          <w:sz w:val="22"/>
        </w:rPr>
        <w:t>now, what I would not give to prevent the loss of life,</w:t>
      </w:r>
    </w:p>
    <w:p>
      <w:r>
        <w:rPr>
          <w:rFonts w:ascii="Arial" w:hAnsi="Arial" w:eastAsia="Arial"/>
          <w:b w:val="0"/>
          <w:sz w:val="22"/>
        </w:rPr>
        <w:t>in this modern world that has gone so so wrong.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