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perpetuity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perpetuity the endless sea, it calls,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calls to me. in perpetuity, the endless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smashes against the rocks,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rages, and it dances,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by the moon it is set free.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perpetuity, the endless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it carries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carries me with beauteous and wild abandon,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wherever I wish to be.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in perpetuity the endless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rises, and it falls, and in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treasures are waiting to be seen and to be set free.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perpetuity, the endless sea it has power like no 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carries us, and it carries up into the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it is released to water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spurring on nature in its finery,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the seashore, at the seashore it calls,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calls to me, and in perpetuity,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perpetuity, the endless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will have no human,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human to control it in its entirety.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