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my tired eyes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my tired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sit on the ferry staring out to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the waves crashing,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smashing against distant rocks,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 I think of you waiting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think of you, and I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thought of you it liberates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liberates me from my weariness,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have been away from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seems like forever and a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thoughts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happy to see the coast disappearing,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 glad to be on my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my way across the ocean under skies of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headed for warmer climes,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headed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ocean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 will now forever stay,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cannot bare to be apart from you any longer,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happy is the day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here I am on my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my way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comforting 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my way to your charms,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my way forever to stay,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make a home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ocean, under these skies of grey.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