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my sea of doubt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my sea of doubt,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no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only blackness in my mind.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negativity it pulls me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when I am alone in my sea of doubt,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my sea of doubt when you are not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my heart aches when I think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stupidly when I 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wonder if you are seeing someone else,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get that sinking feeling,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heart is upon the ground,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ready to be trampled on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that is what I fear when you are not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because I have suffered so much heartache,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much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had my heart broken so many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again, again and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 find it hard not to think any other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 wish I could think differently,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negative thoughts they beat me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never-ending refrain,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do complain,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 do complain, and it is such a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I am alone in my sea of doubt,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such negative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continually attack my brain.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I wish could change,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wish and hope that you will be home soon,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while you are not my thoughts are stuck in this rut,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so hard to get out of thinking this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even if I wasn't with you and if I met another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would probably with my negativity scare them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negativity,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self-doubt,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reflections of blackness covering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what seems an eternal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eternal night where there is no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no end in sight,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sunrise to dispel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pain.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I could be positive,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heartbreak has through my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shattered me constantly into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ever since I have not been the same,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been the same after years of sorrow and strife,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fear I will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fear I will be like this for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that wasn't the probability,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seems that is life’s plan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 come home soon,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come home soon and cuddle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hold me in your warm embrace,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let me see your smile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your smile that so beautifully lights up your pretty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your smile that takes my doubts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until you go away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my heart and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those negative thoughts are such a disgrace,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a disgrace,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please come soon,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teach me please how not to be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can I approach you about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without scaring you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discombobulated in my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confusion,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indecision,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jealousy,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 jealousy,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please go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