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my mood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my mood such great fortitude,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pleasantries of you, and oh,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beautiful view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those eyes piercing me right through,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that glorious smile upon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warms me inside and how it makes me feel so alive,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grateful I am to be with you because you know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know me you truly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lay, beside you cuddling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feeling so many emotions and sensations,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the occasion is when you find true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wonder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wonder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mood,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such great fortitude,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joy and oh, such pleasantries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revel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we lay complete our arms intertwined,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intertwined beneath the sheets,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our hearts beating together in synchronicity,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beautiful thing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our love and how much I love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much I love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could lay here all day beside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quite happily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give my life such purpose and meaning,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compassion and your understanding,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well, it is so beautiful,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envelopes me with such magic,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whole with you, I feel complete,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life is perfect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your love it rages like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flows over me like the waters that run so deep,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gentle we are together wrapped in each other’s arms, and with the beauty of our love in our eyes and in our hearts,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nowhere else I would rather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embraced by your charms,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of the world, it is the best 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