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my mind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my mind, I set light to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wondered,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if we all disagreed,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many nuclear bombs,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many nuclear bombs,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it take to destroy humanity?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